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5AB" w:rsidRDefault="00DB55AB" w:rsidP="00737B8B">
      <w:pPr>
        <w:rPr>
          <w:noProof/>
          <w:lang w:eastAsia="en-AU"/>
        </w:rPr>
      </w:pPr>
      <w:r w:rsidRPr="00DB55AB">
        <w:rPr>
          <w:noProof/>
          <w:lang w:eastAsia="en-AU"/>
        </w:rPr>
        <w:t>From 1 May 2020, all persons residing, working or visiting an aged care facility must be vaccinated against influenza.</w:t>
      </w:r>
    </w:p>
    <w:p w:rsidR="003C4941" w:rsidRDefault="00737B8B" w:rsidP="00737B8B">
      <w:pPr>
        <w:rPr>
          <w:noProof/>
          <w:lang w:eastAsia="en-AU"/>
        </w:rPr>
      </w:pPr>
      <w:r>
        <w:rPr>
          <w:noProof/>
          <w:lang w:eastAsia="en-AU"/>
        </w:rPr>
        <w:t xml:space="preserve">If you </w:t>
      </w:r>
      <w:r w:rsidR="00701578">
        <w:rPr>
          <w:noProof/>
          <w:lang w:eastAsia="en-AU"/>
        </w:rPr>
        <w:t>are not able to receive the influenza vaccine due to previous allergic reaction or other medical contraindication to the vaccine</w:t>
      </w:r>
      <w:r>
        <w:rPr>
          <w:noProof/>
          <w:lang w:eastAsia="en-AU"/>
        </w:rPr>
        <w:t>, use this form</w:t>
      </w:r>
      <w:r w:rsidR="00701578">
        <w:rPr>
          <w:noProof/>
          <w:lang w:eastAsia="en-AU"/>
        </w:rPr>
        <w:t xml:space="preserve"> to apply for exemption to </w:t>
      </w:r>
      <w:r w:rsidR="00EF356E">
        <w:rPr>
          <w:noProof/>
          <w:lang w:eastAsia="en-AU"/>
        </w:rPr>
        <w:t xml:space="preserve">still </w:t>
      </w:r>
      <w:r w:rsidR="00701578">
        <w:rPr>
          <w:noProof/>
          <w:lang w:eastAsia="en-AU"/>
        </w:rPr>
        <w:t>access ag</w:t>
      </w:r>
      <w:r w:rsidR="00EF356E">
        <w:rPr>
          <w:noProof/>
          <w:lang w:eastAsia="en-AU"/>
        </w:rPr>
        <w:t>ed care facilities</w:t>
      </w:r>
      <w:r w:rsidR="00DB55AB">
        <w:rPr>
          <w:noProof/>
          <w:lang w:eastAsia="en-AU"/>
        </w:rPr>
        <w:t>.</w:t>
      </w:r>
    </w:p>
    <w:p w:rsidR="00DB55AB" w:rsidRDefault="00DB55AB" w:rsidP="00737B8B">
      <w:pPr>
        <w:rPr>
          <w:noProof/>
          <w:lang w:eastAsia="en-AU"/>
        </w:rPr>
      </w:pPr>
      <w:r>
        <w:rPr>
          <w:noProof/>
          <w:lang w:eastAsia="en-AU"/>
        </w:rPr>
        <w:t>For approval by the Deputy Chief Health Officer or authorised delegate.</w:t>
      </w:r>
    </w:p>
    <w:tbl>
      <w:tblPr>
        <w:tblStyle w:val="NTGtable"/>
        <w:tblW w:w="0" w:type="auto"/>
        <w:tblLook w:val="06A0" w:firstRow="1" w:lastRow="0" w:firstColumn="1" w:lastColumn="0" w:noHBand="1" w:noVBand="1"/>
        <w:tblCaption w:val="Details"/>
      </w:tblPr>
      <w:tblGrid>
        <w:gridCol w:w="1125"/>
        <w:gridCol w:w="797"/>
        <w:gridCol w:w="60"/>
        <w:gridCol w:w="501"/>
        <w:gridCol w:w="1845"/>
        <w:gridCol w:w="203"/>
        <w:gridCol w:w="1017"/>
        <w:gridCol w:w="684"/>
        <w:gridCol w:w="607"/>
        <w:gridCol w:w="428"/>
        <w:gridCol w:w="572"/>
        <w:gridCol w:w="1371"/>
        <w:gridCol w:w="1098"/>
      </w:tblGrid>
      <w:tr w:rsidR="005C019A" w:rsidTr="00A95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rPr>
                <w:noProof/>
              </w:rPr>
            </w:pPr>
            <w:r>
              <w:rPr>
                <w:noProof/>
              </w:rPr>
              <w:t>Details of person requir</w:t>
            </w:r>
            <w:r w:rsidR="009727AF">
              <w:rPr>
                <w:noProof/>
              </w:rPr>
              <w:t>i</w:t>
            </w:r>
            <w:r>
              <w:rPr>
                <w:noProof/>
              </w:rPr>
              <w:t>ng exemption</w:t>
            </w:r>
          </w:p>
        </w:tc>
      </w:tr>
      <w:tr w:rsidR="00CB05C4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DC2E98" w:rsidP="005C019A">
            <w:pPr>
              <w:rPr>
                <w:b/>
                <w:noProof/>
              </w:rPr>
            </w:pPr>
            <w:r>
              <w:rPr>
                <w:b/>
                <w:noProof/>
              </w:rPr>
              <w:t>Name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DC2E98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</w:rPr>
            </w:pPr>
            <w:r>
              <w:rPr>
                <w:b/>
                <w:noProof/>
              </w:rPr>
              <w:t>D.O.B.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  <w:tr w:rsidR="00DC2E98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5022DA" w:rsidP="005C019A">
            <w:pPr>
              <w:rPr>
                <w:b/>
                <w:noProof/>
              </w:rPr>
            </w:pPr>
            <w:r>
              <w:rPr>
                <w:b/>
                <w:noProof/>
              </w:rPr>
              <w:t>Email</w:t>
            </w:r>
          </w:p>
        </w:tc>
        <w:tc>
          <w:tcPr>
            <w:tcW w:w="44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DC2E98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</w:rPr>
            </w:pPr>
            <w:r>
              <w:rPr>
                <w:b/>
                <w:noProof/>
              </w:rPr>
              <w:t>Phone number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  <w:tr w:rsidR="005022DA" w:rsidTr="004634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DA" w:rsidRDefault="005022DA" w:rsidP="005C019A">
            <w:pPr>
              <w:rPr>
                <w:b/>
                <w:noProof/>
              </w:rPr>
            </w:pPr>
            <w:r>
              <w:rPr>
                <w:b/>
                <w:noProof/>
              </w:rPr>
              <w:t>Address</w:t>
            </w:r>
          </w:p>
        </w:tc>
        <w:tc>
          <w:tcPr>
            <w:tcW w:w="9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DA" w:rsidRDefault="005022D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</w:p>
        </w:tc>
      </w:tr>
      <w:tr w:rsidR="005C019A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bottom w:val="single" w:sz="4" w:space="0" w:color="auto"/>
            </w:tcBorders>
            <w:shd w:val="clear" w:color="auto" w:fill="1F1F5F" w:themeFill="text1"/>
          </w:tcPr>
          <w:p w:rsidR="005C019A" w:rsidRPr="00CB05C4" w:rsidRDefault="00DC2E98" w:rsidP="00DC2E98">
            <w:pPr>
              <w:rPr>
                <w:b/>
              </w:rPr>
            </w:pPr>
            <w:r w:rsidRPr="00CB05C4">
              <w:rPr>
                <w:b/>
              </w:rPr>
              <w:t>Details of aged c</w:t>
            </w:r>
            <w:r w:rsidR="005C019A" w:rsidRPr="00CB05C4">
              <w:rPr>
                <w:b/>
              </w:rPr>
              <w:t xml:space="preserve">are </w:t>
            </w:r>
            <w:r w:rsidRPr="00CB05C4">
              <w:rPr>
                <w:b/>
              </w:rPr>
              <w:t>f</w:t>
            </w:r>
            <w:r w:rsidR="005C019A" w:rsidRPr="00CB05C4">
              <w:rPr>
                <w:b/>
              </w:rPr>
              <w:t>acility</w:t>
            </w:r>
            <w:r w:rsidR="003574F2" w:rsidRPr="00CB05C4">
              <w:rPr>
                <w:b/>
              </w:rPr>
              <w:t xml:space="preserve"> to be accessed (if more than one please specify all)</w:t>
            </w:r>
          </w:p>
        </w:tc>
      </w:tr>
      <w:tr w:rsidR="005C019A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5C019A" w:rsidP="005C019A">
            <w:pPr>
              <w:rPr>
                <w:b/>
              </w:rPr>
            </w:pPr>
            <w:r w:rsidRPr="00DC2E98">
              <w:rPr>
                <w:b/>
              </w:rPr>
              <w:t>Name</w:t>
            </w:r>
            <w:r w:rsidR="003574F2" w:rsidRPr="00DC2E98">
              <w:rPr>
                <w:b/>
              </w:rPr>
              <w:t xml:space="preserve"> of facility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Pr="00DC2E98" w:rsidRDefault="00CB05C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Provider</w:t>
            </w:r>
          </w:p>
        </w:tc>
        <w:tc>
          <w:tcPr>
            <w:tcW w:w="3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19A" w:rsidRDefault="005C019A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B05C4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C4" w:rsidRPr="00DC2E98" w:rsidRDefault="00CB05C4" w:rsidP="005C019A">
            <w:pPr>
              <w:rPr>
                <w:b/>
              </w:rPr>
            </w:pPr>
            <w:r>
              <w:rPr>
                <w:b/>
              </w:rPr>
              <w:t>Address</w:t>
            </w:r>
          </w:p>
        </w:tc>
        <w:tc>
          <w:tcPr>
            <w:tcW w:w="8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C4" w:rsidRDefault="00CB05C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74F2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bottom w:val="single" w:sz="4" w:space="0" w:color="auto"/>
            </w:tcBorders>
            <w:shd w:val="clear" w:color="auto" w:fill="1F1F5F" w:themeFill="text1"/>
          </w:tcPr>
          <w:p w:rsidR="003574F2" w:rsidRPr="00CB05C4" w:rsidRDefault="003574F2" w:rsidP="005C019A">
            <w:pPr>
              <w:rPr>
                <w:b/>
              </w:rPr>
            </w:pPr>
            <w:r w:rsidRPr="00CB05C4">
              <w:rPr>
                <w:b/>
              </w:rPr>
              <w:t>Requirement for exemption</w:t>
            </w:r>
          </w:p>
        </w:tc>
      </w:tr>
      <w:tr w:rsidR="00CB05C4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2" w:rsidRPr="00CB05C4" w:rsidRDefault="003574F2" w:rsidP="005C019A">
            <w:pPr>
              <w:rPr>
                <w:b/>
              </w:rPr>
            </w:pPr>
            <w:r w:rsidRPr="00CB05C4">
              <w:rPr>
                <w:b/>
              </w:rPr>
              <w:t>Anaphylaxis to previous influenza vaccine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2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YES/NO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2" w:rsidRPr="00CB05C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B05C4">
              <w:rPr>
                <w:b/>
              </w:rPr>
              <w:t>Medical notes of instance attached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4F2" w:rsidRDefault="00C36424" w:rsidP="00C364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YES/NO</w:t>
            </w:r>
          </w:p>
        </w:tc>
      </w:tr>
      <w:tr w:rsidR="00CB05C4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Pr="00CB05C4" w:rsidRDefault="00C36424" w:rsidP="005C019A">
            <w:pPr>
              <w:rPr>
                <w:b/>
              </w:rPr>
            </w:pPr>
            <w:r w:rsidRPr="00CB05C4">
              <w:rPr>
                <w:b/>
              </w:rPr>
              <w:t>Allergic reaction to previous influenza vaccine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YES/NO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Pr="00CB05C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B05C4">
              <w:rPr>
                <w:b/>
              </w:rPr>
              <w:t>Medical notes of instance attached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YES/NO</w:t>
            </w:r>
          </w:p>
        </w:tc>
      </w:tr>
      <w:tr w:rsidR="00557403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bottom w:val="single" w:sz="4" w:space="0" w:color="auto"/>
            </w:tcBorders>
            <w:shd w:val="clear" w:color="auto" w:fill="1F1F5F" w:themeFill="text1"/>
          </w:tcPr>
          <w:p w:rsidR="00557403" w:rsidRPr="00CB05C4" w:rsidRDefault="00557403" w:rsidP="00557403">
            <w:pPr>
              <w:rPr>
                <w:b/>
              </w:rPr>
            </w:pPr>
            <w:r w:rsidRPr="00CB05C4">
              <w:rPr>
                <w:b/>
              </w:rPr>
              <w:t>If medical notes are not attached a medical officer will need to complete the following section</w:t>
            </w:r>
          </w:p>
        </w:tc>
      </w:tr>
      <w:tr w:rsidR="00557403" w:rsidTr="005022DA">
        <w:trPr>
          <w:trHeight w:val="21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701578" w:rsidRDefault="00181D33" w:rsidP="00557403">
            <w:pPr>
              <w:rPr>
                <w:b/>
              </w:rPr>
            </w:pPr>
            <w:r w:rsidRPr="00DC2E98">
              <w:rPr>
                <w:b/>
              </w:rPr>
              <w:t>Details on requirement for exemption:</w:t>
            </w:r>
          </w:p>
          <w:p w:rsidR="00557403" w:rsidRDefault="00557403" w:rsidP="00557403"/>
        </w:tc>
      </w:tr>
      <w:tr w:rsidR="00557403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DC2E98" w:rsidRDefault="00DC2E98" w:rsidP="00557403">
            <w:pPr>
              <w:rPr>
                <w:b/>
              </w:rPr>
            </w:pPr>
            <w:r w:rsidRPr="00DC2E98">
              <w:rPr>
                <w:b/>
              </w:rPr>
              <w:t>Provider n</w:t>
            </w:r>
            <w:r w:rsidR="00557403" w:rsidRPr="00DC2E98">
              <w:rPr>
                <w:b/>
              </w:rPr>
              <w:t>umber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4A29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DC2E98" w:rsidRDefault="00557403" w:rsidP="00557403">
            <w:pPr>
              <w:rPr>
                <w:b/>
              </w:rPr>
            </w:pPr>
            <w:r w:rsidRPr="00DC2E98">
              <w:rPr>
                <w:b/>
              </w:rPr>
              <w:t>Name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DC2E98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Signature</w:t>
            </w: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64A29" w:rsidTr="00B64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DC2E98" w:rsidRDefault="00557403" w:rsidP="00557403">
            <w:pPr>
              <w:rPr>
                <w:b/>
              </w:rPr>
            </w:pPr>
            <w:r w:rsidRPr="00DC2E98">
              <w:rPr>
                <w:b/>
              </w:rPr>
              <w:t>Date</w:t>
            </w:r>
          </w:p>
        </w:tc>
        <w:tc>
          <w:tcPr>
            <w:tcW w:w="3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Pr="00DC2E98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Qualifications</w:t>
            </w:r>
          </w:p>
        </w:tc>
        <w:tc>
          <w:tcPr>
            <w:tcW w:w="4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403" w:rsidRDefault="00557403" w:rsidP="005574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6424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bottom w:val="single" w:sz="4" w:space="0" w:color="auto"/>
            </w:tcBorders>
            <w:shd w:val="clear" w:color="auto" w:fill="1F1F5F" w:themeFill="text1"/>
          </w:tcPr>
          <w:p w:rsidR="00C36424" w:rsidRPr="00CB05C4" w:rsidRDefault="00C36424" w:rsidP="005C019A">
            <w:pPr>
              <w:rPr>
                <w:b/>
              </w:rPr>
            </w:pPr>
            <w:r w:rsidRPr="00CB05C4">
              <w:rPr>
                <w:b/>
              </w:rPr>
              <w:t>For completion by person requesting exemption or guardian</w:t>
            </w:r>
          </w:p>
        </w:tc>
      </w:tr>
      <w:tr w:rsidR="00C62CDF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r>
              <w:t xml:space="preserve">The information I have provided in this application is true </w:t>
            </w:r>
            <w:r w:rsidR="00557403">
              <w:t>and correct</w:t>
            </w:r>
          </w:p>
        </w:tc>
      </w:tr>
      <w:tr w:rsidR="00B64A29" w:rsidTr="00701578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Pr="00DC2E98" w:rsidRDefault="00C36424" w:rsidP="005C019A">
            <w:pPr>
              <w:rPr>
                <w:b/>
              </w:rPr>
            </w:pPr>
            <w:r w:rsidRPr="00DC2E98">
              <w:rPr>
                <w:b/>
              </w:rPr>
              <w:t>Signature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Pr="00DC2E98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Date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24" w:rsidRDefault="00C36424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C2E98" w:rsidRDefault="00DC2E98" w:rsidP="005C019A">
      <w:pPr>
        <w:rPr>
          <w:lang w:eastAsia="en-AU"/>
        </w:rPr>
      </w:pPr>
      <w:r>
        <w:rPr>
          <w:lang w:eastAsia="en-AU"/>
        </w:rPr>
        <w:br/>
        <w:t>Please email your completed form</w:t>
      </w:r>
      <w:r w:rsidR="00CB05C4">
        <w:rPr>
          <w:lang w:eastAsia="en-AU"/>
        </w:rPr>
        <w:t xml:space="preserve"> and supporting documentation</w:t>
      </w:r>
      <w:r>
        <w:rPr>
          <w:lang w:eastAsia="en-AU"/>
        </w:rPr>
        <w:t xml:space="preserve"> to </w:t>
      </w:r>
      <w:hyperlink r:id="rId9" w:history="1">
        <w:r w:rsidRPr="00D853A5">
          <w:rPr>
            <w:rStyle w:val="Hyperlink"/>
            <w:lang w:eastAsia="en-AU"/>
          </w:rPr>
          <w:t>DOH.PCC@nt.gov.au</w:t>
        </w:r>
      </w:hyperlink>
      <w:r>
        <w:rPr>
          <w:lang w:eastAsia="en-AU"/>
        </w:rPr>
        <w:t xml:space="preserve"> </w:t>
      </w:r>
      <w:r>
        <w:rPr>
          <w:lang w:eastAsia="en-AU"/>
        </w:rPr>
        <w:br/>
      </w:r>
    </w:p>
    <w:tbl>
      <w:tblPr>
        <w:tblStyle w:val="NTGtable"/>
        <w:tblW w:w="0" w:type="auto"/>
        <w:tblLook w:val="06A0" w:firstRow="1" w:lastRow="0" w:firstColumn="1" w:lastColumn="0" w:noHBand="1" w:noVBand="1"/>
        <w:tblCaption w:val="For department to fill"/>
      </w:tblPr>
      <w:tblGrid>
        <w:gridCol w:w="2830"/>
        <w:gridCol w:w="2324"/>
        <w:gridCol w:w="795"/>
        <w:gridCol w:w="1453"/>
        <w:gridCol w:w="1453"/>
        <w:gridCol w:w="1453"/>
      </w:tblGrid>
      <w:tr w:rsidR="00C62CDF" w:rsidTr="00A95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08" w:type="dxa"/>
            <w:gridSpan w:val="6"/>
            <w:tcBorders>
              <w:bottom w:val="single" w:sz="4" w:space="0" w:color="auto"/>
            </w:tcBorders>
          </w:tcPr>
          <w:p w:rsidR="00C62CDF" w:rsidRDefault="00DC2E98" w:rsidP="005C019A">
            <w:r>
              <w:t>For c</w:t>
            </w:r>
            <w:r w:rsidR="00C62CDF">
              <w:t>omp</w:t>
            </w:r>
            <w:bookmarkStart w:id="0" w:name="_GoBack"/>
            <w:bookmarkEnd w:id="0"/>
            <w:r w:rsidR="00C62CDF">
              <w:t>letion by the NT Public Health Directorate</w:t>
            </w:r>
          </w:p>
        </w:tc>
      </w:tr>
      <w:tr w:rsidR="00C62CDF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rPr>
                <w:b/>
              </w:rPr>
            </w:pPr>
            <w:r w:rsidRPr="00DC2E98">
              <w:rPr>
                <w:b/>
              </w:rPr>
              <w:t>Director of Immunisations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Approved/ Not Approved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Date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Signature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2CDF" w:rsidTr="00DC2E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rPr>
                <w:b/>
              </w:rPr>
            </w:pPr>
            <w:r w:rsidRPr="00DC2E98">
              <w:rPr>
                <w:b/>
              </w:rPr>
              <w:t>Deputy Chief Health Officer (or delegate)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Approved/ Not Approved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Date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Pr="00DC2E98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C2E98">
              <w:rPr>
                <w:b/>
              </w:rPr>
              <w:t>Signature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DF" w:rsidRDefault="00C62CDF" w:rsidP="005C01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14257" w:rsidRPr="00C62A34" w:rsidRDefault="00B14257" w:rsidP="00C62A34">
      <w:pPr>
        <w:rPr>
          <w:lang w:eastAsia="en-AU"/>
        </w:rPr>
      </w:pPr>
    </w:p>
    <w:sectPr w:rsidR="00B14257" w:rsidRPr="00C62A34" w:rsidSect="00A567E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794" w:right="794" w:bottom="794" w:left="79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3E6" w:rsidRDefault="00BC23E6" w:rsidP="007332FF">
      <w:r>
        <w:separator/>
      </w:r>
    </w:p>
  </w:endnote>
  <w:endnote w:type="continuationSeparator" w:id="0">
    <w:p w:rsidR="00BC23E6" w:rsidRDefault="00BC23E6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Default="00983000" w:rsidP="00450636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CA36A0" w:rsidRPr="00132658" w:rsidTr="00D47DC7">
      <w:trPr>
        <w:cantSplit/>
        <w:trHeight w:hRule="exact" w:val="850"/>
      </w:trPr>
      <w:tc>
        <w:tcPr>
          <w:tcW w:w="10318" w:type="dxa"/>
          <w:vAlign w:val="bottom"/>
        </w:tcPr>
        <w:p w:rsidR="00D47DC7" w:rsidRDefault="00D47DC7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CB05C4">
                <w:rPr>
                  <w:rStyle w:val="PageNumber"/>
                  <w:b/>
                </w:rPr>
                <w:t>HEALTH</w:t>
              </w:r>
            </w:sdtContent>
          </w:sdt>
          <w:r w:rsidRPr="00CE6614">
            <w:rPr>
              <w:rStyle w:val="PageNumber"/>
            </w:rPr>
            <w:t xml:space="preserve"> - optional</w:t>
          </w:r>
        </w:p>
        <w:p w:rsidR="00D47DC7" w:rsidRPr="00CE6614" w:rsidRDefault="00BC23E6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-595635023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0-04-30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C62CDF">
                <w:rPr>
                  <w:rStyle w:val="PageNumber"/>
                </w:rPr>
                <w:t>30 April 2020</w:t>
              </w:r>
            </w:sdtContent>
          </w:sdt>
          <w:r w:rsidR="00D47DC7" w:rsidRPr="00CE6614">
            <w:rPr>
              <w:rStyle w:val="PageNumber"/>
            </w:rPr>
            <w:t xml:space="preserve"> | Version X</w:t>
          </w:r>
          <w:r w:rsidR="00D47DC7">
            <w:rPr>
              <w:rStyle w:val="PageNumber"/>
            </w:rPr>
            <w:t xml:space="preserve"> - optional</w:t>
          </w:r>
        </w:p>
        <w:p w:rsidR="00CA36A0" w:rsidRPr="00AC4488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5022DA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5022DA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</w:p>
      </w:tc>
    </w:tr>
  </w:tbl>
  <w:p w:rsidR="00CA36A0" w:rsidRPr="00B11C67" w:rsidRDefault="00CA36A0" w:rsidP="00B11C67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D88" w:rsidRDefault="00D15D88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71700C" w:rsidRPr="00132658" w:rsidTr="008921B4">
      <w:trPr>
        <w:cantSplit/>
        <w:trHeight w:hRule="exact" w:val="1134"/>
      </w:trPr>
      <w:tc>
        <w:tcPr>
          <w:tcW w:w="7767" w:type="dxa"/>
          <w:vAlign w:val="bottom"/>
        </w:tcPr>
        <w:p w:rsidR="00D47DC7" w:rsidRDefault="00D47DC7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CB05C4">
                <w:rPr>
                  <w:rStyle w:val="PageNumber"/>
                  <w:b/>
                </w:rPr>
                <w:t>HEALTH</w:t>
              </w:r>
            </w:sdtContent>
          </w:sdt>
          <w:r w:rsidR="00C62CDF">
            <w:rPr>
              <w:rStyle w:val="PageNumber"/>
            </w:rPr>
            <w:t xml:space="preserve"> </w:t>
          </w:r>
        </w:p>
        <w:p w:rsidR="00D47DC7" w:rsidRPr="00CE6614" w:rsidRDefault="00BC23E6" w:rsidP="00D47DC7">
          <w:pPr>
            <w:spacing w:after="0"/>
            <w:rPr>
              <w:rStyle w:val="PageNumber"/>
            </w:rPr>
          </w:pPr>
          <w:sdt>
            <w:sdtPr>
              <w:rPr>
                <w:rStyle w:val="PageNumber"/>
              </w:rPr>
              <w:alias w:val="Date"/>
              <w:tag w:val=""/>
              <w:id w:val="1578473972"/>
              <w:dataBinding w:prefixMappings="xmlns:ns0='http://schemas.microsoft.com/office/2006/coverPageProps' " w:xpath="/ns0:CoverPageProperties[1]/ns0:PublishDate[1]" w:storeItemID="{55AF091B-3C7A-41E3-B477-F2FDAA23CFDA}"/>
              <w15:color w:val="000000"/>
              <w:date w:fullDate="2020-04-30T00:00:00Z">
                <w:dateFormat w:val="d MMMM yyyy"/>
                <w:lid w:val="en-AU"/>
                <w:storeMappedDataAs w:val="dateTime"/>
                <w:calendar w:val="gregorian"/>
              </w:date>
            </w:sdtPr>
            <w:sdtEndPr>
              <w:rPr>
                <w:rStyle w:val="PageNumber"/>
              </w:rPr>
            </w:sdtEndPr>
            <w:sdtContent>
              <w:r w:rsidR="00C62CDF">
                <w:rPr>
                  <w:rStyle w:val="PageNumber"/>
                </w:rPr>
                <w:t>30 April 2020</w:t>
              </w:r>
            </w:sdtContent>
          </w:sdt>
          <w:r w:rsidR="00D47DC7" w:rsidRPr="00CE6614">
            <w:rPr>
              <w:rStyle w:val="PageNumber"/>
            </w:rPr>
            <w:t xml:space="preserve"> | Version </w:t>
          </w:r>
          <w:r w:rsidR="00C62CDF">
            <w:rPr>
              <w:rStyle w:val="PageNumber"/>
            </w:rPr>
            <w:t>1</w:t>
          </w:r>
        </w:p>
        <w:p w:rsidR="0071700C" w:rsidRPr="00CE30CF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A95A5E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A95A5E"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:rsidR="0071700C" w:rsidRPr="001E14EB" w:rsidRDefault="0071700C" w:rsidP="0071700C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5FF007C5" wp14:editId="1666FCC4">
                <wp:extent cx="1572479" cy="561600"/>
                <wp:effectExtent l="0" t="0" r="8890" b="0"/>
                <wp:docPr id="9" name="Picture 9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ntgcentral.nt.gov.au/sites/files/uploads/images/dcm/logos/ntg-logo/ntg-primary-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479" cy="56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:rsidR="0089368E" w:rsidRPr="00661BE1" w:rsidRDefault="0089368E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3E6" w:rsidRDefault="00BC23E6" w:rsidP="007332FF">
      <w:r>
        <w:separator/>
      </w:r>
    </w:p>
  </w:footnote>
  <w:footnote w:type="continuationSeparator" w:id="0">
    <w:p w:rsidR="00BC23E6" w:rsidRDefault="00BC23E6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162207" w:rsidRDefault="00BC23E6" w:rsidP="008C70BB">
    <w:pPr>
      <w:pStyle w:val="Header"/>
      <w:tabs>
        <w:tab w:val="clear" w:pos="9638"/>
        <w:tab w:val="right" w:pos="10318"/>
      </w:tabs>
    </w:pPr>
    <w:sdt>
      <w:sdtPr>
        <w:alias w:val="Title"/>
        <w:tag w:val="Title"/>
        <w:id w:val="-2113969407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74F2">
          <w:t>Individual influenza vaccine exemption request for access to aged care facilities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itleChar"/>
        <w:sz w:val="28"/>
        <w:szCs w:val="28"/>
      </w:rPr>
      <w:alias w:val="Title"/>
      <w:tag w:val="Title"/>
      <w:id w:val="-509755993"/>
      <w:lock w:val="sdtLocked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>
      <w:rPr>
        <w:rStyle w:val="TitleChar"/>
      </w:rPr>
    </w:sdtEndPr>
    <w:sdtContent>
      <w:p w:rsidR="00E54F9E" w:rsidRPr="00557403" w:rsidRDefault="005C019A" w:rsidP="00435082">
        <w:pPr>
          <w:pStyle w:val="Title"/>
          <w:rPr>
            <w:sz w:val="28"/>
            <w:szCs w:val="28"/>
          </w:rPr>
        </w:pPr>
        <w:r w:rsidRPr="00557403">
          <w:rPr>
            <w:rStyle w:val="TitleChar"/>
            <w:sz w:val="28"/>
            <w:szCs w:val="28"/>
          </w:rPr>
          <w:t>I</w:t>
        </w:r>
        <w:r w:rsidR="003574F2" w:rsidRPr="00557403">
          <w:rPr>
            <w:rStyle w:val="TitleChar"/>
            <w:sz w:val="28"/>
            <w:szCs w:val="28"/>
          </w:rPr>
          <w:t>ndividual i</w:t>
        </w:r>
        <w:r w:rsidRPr="00557403">
          <w:rPr>
            <w:rStyle w:val="TitleChar"/>
            <w:sz w:val="28"/>
            <w:szCs w:val="28"/>
          </w:rPr>
          <w:t>nflue</w:t>
        </w:r>
        <w:r w:rsidR="003574F2" w:rsidRPr="00557403">
          <w:rPr>
            <w:rStyle w:val="TitleChar"/>
            <w:sz w:val="28"/>
            <w:szCs w:val="28"/>
          </w:rPr>
          <w:t>nza vaccine exemption r</w:t>
        </w:r>
        <w:r w:rsidRPr="00557403">
          <w:rPr>
            <w:rStyle w:val="TitleChar"/>
            <w:sz w:val="28"/>
            <w:szCs w:val="28"/>
          </w:rPr>
          <w:t>equest</w:t>
        </w:r>
        <w:r w:rsidR="003574F2" w:rsidRPr="00557403">
          <w:rPr>
            <w:rStyle w:val="TitleChar"/>
            <w:sz w:val="28"/>
            <w:szCs w:val="28"/>
          </w:rPr>
          <w:t xml:space="preserve"> for a</w:t>
        </w:r>
        <w:r w:rsidRPr="00557403">
          <w:rPr>
            <w:rStyle w:val="TitleChar"/>
            <w:sz w:val="28"/>
            <w:szCs w:val="28"/>
          </w:rPr>
          <w:t>ccess</w:t>
        </w:r>
        <w:r w:rsidR="003574F2" w:rsidRPr="00557403">
          <w:rPr>
            <w:rStyle w:val="TitleChar"/>
            <w:sz w:val="28"/>
            <w:szCs w:val="28"/>
          </w:rPr>
          <w:t xml:space="preserve"> to aged care f</w:t>
        </w:r>
        <w:r w:rsidRPr="00557403">
          <w:rPr>
            <w:rStyle w:val="TitleChar"/>
            <w:sz w:val="28"/>
            <w:szCs w:val="28"/>
          </w:rPr>
          <w:t>acilities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68C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1" w15:restartNumberingAfterBreak="0">
    <w:nsid w:val="06DC644B"/>
    <w:multiLevelType w:val="hybridMultilevel"/>
    <w:tmpl w:val="C1B60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DBF"/>
    <w:multiLevelType w:val="hybridMultilevel"/>
    <w:tmpl w:val="F650FF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3154224"/>
    <w:multiLevelType w:val="hybridMultilevel"/>
    <w:tmpl w:val="E94E06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9" w15:restartNumberingAfterBreak="0">
    <w:nsid w:val="163515A8"/>
    <w:multiLevelType w:val="hybridMultilevel"/>
    <w:tmpl w:val="0A14065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A4348"/>
    <w:multiLevelType w:val="hybridMultilevel"/>
    <w:tmpl w:val="A8043C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D7824"/>
    <w:multiLevelType w:val="multilevel"/>
    <w:tmpl w:val="E6E2F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3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4" w15:restartNumberingAfterBreak="0">
    <w:nsid w:val="19946FDC"/>
    <w:multiLevelType w:val="hybridMultilevel"/>
    <w:tmpl w:val="22429E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7" w15:restartNumberingAfterBreak="0">
    <w:nsid w:val="1B803779"/>
    <w:multiLevelType w:val="hybridMultilevel"/>
    <w:tmpl w:val="C2D610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9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20" w15:restartNumberingAfterBreak="0">
    <w:nsid w:val="1EF00CF1"/>
    <w:multiLevelType w:val="hybridMultilevel"/>
    <w:tmpl w:val="037E7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2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3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4" w15:restartNumberingAfterBreak="0">
    <w:nsid w:val="27D83E4D"/>
    <w:multiLevelType w:val="multilevel"/>
    <w:tmpl w:val="3928FD02"/>
    <w:numStyleLink w:val="Bulletlist"/>
  </w:abstractNum>
  <w:abstractNum w:abstractNumId="25" w15:restartNumberingAfterBreak="0">
    <w:nsid w:val="28630758"/>
    <w:multiLevelType w:val="hybridMultilevel"/>
    <w:tmpl w:val="F078C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1520E7"/>
    <w:multiLevelType w:val="multilevel"/>
    <w:tmpl w:val="4E6AC8F6"/>
    <w:numStyleLink w:val="Numberlist"/>
  </w:abstractNum>
  <w:abstractNum w:abstractNumId="27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8" w15:restartNumberingAfterBreak="0">
    <w:nsid w:val="2D9612F8"/>
    <w:multiLevelType w:val="hybridMultilevel"/>
    <w:tmpl w:val="1144D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30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1" w15:restartNumberingAfterBreak="0">
    <w:nsid w:val="32CB5662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2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3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4" w15:restartNumberingAfterBreak="0">
    <w:nsid w:val="378227E2"/>
    <w:multiLevelType w:val="hybridMultilevel"/>
    <w:tmpl w:val="6AE42F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9457ED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6" w15:restartNumberingAfterBreak="0">
    <w:nsid w:val="39390CDE"/>
    <w:multiLevelType w:val="multilevel"/>
    <w:tmpl w:val="A9129B7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8" w15:restartNumberingAfterBreak="0">
    <w:nsid w:val="40A9623F"/>
    <w:multiLevelType w:val="hybridMultilevel"/>
    <w:tmpl w:val="00064D9C"/>
    <w:lvl w:ilvl="0" w:tplc="033C5BA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C3CE477E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3D6322"/>
    <w:multiLevelType w:val="hybridMultilevel"/>
    <w:tmpl w:val="A9C45F8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A124F1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1" w15:restartNumberingAfterBreak="0">
    <w:nsid w:val="49C43599"/>
    <w:multiLevelType w:val="hybridMultilevel"/>
    <w:tmpl w:val="EB8623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3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4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5" w15:restartNumberingAfterBreak="0">
    <w:nsid w:val="5044168B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6" w15:restartNumberingAfterBreak="0">
    <w:nsid w:val="51CC4897"/>
    <w:multiLevelType w:val="hybridMultilevel"/>
    <w:tmpl w:val="100C2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7F7DCB"/>
    <w:multiLevelType w:val="hybridMultilevel"/>
    <w:tmpl w:val="605886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842BC6"/>
    <w:multiLevelType w:val="multilevel"/>
    <w:tmpl w:val="0C78A7AC"/>
    <w:numStyleLink w:val="Tablebulletlist"/>
  </w:abstractNum>
  <w:abstractNum w:abstractNumId="49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0" w15:restartNumberingAfterBreak="0">
    <w:nsid w:val="569B4482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1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2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3" w15:restartNumberingAfterBreak="0">
    <w:nsid w:val="58405D33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4" w15:restartNumberingAfterBreak="0">
    <w:nsid w:val="58DC34FF"/>
    <w:multiLevelType w:val="hybridMultilevel"/>
    <w:tmpl w:val="D67C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E21323"/>
    <w:multiLevelType w:val="multilevel"/>
    <w:tmpl w:val="4E6AC8F6"/>
    <w:numStyleLink w:val="Numberlist"/>
  </w:abstractNum>
  <w:abstractNum w:abstractNumId="56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7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8" w15:restartNumberingAfterBreak="0">
    <w:nsid w:val="5F9F2C75"/>
    <w:multiLevelType w:val="hybridMultilevel"/>
    <w:tmpl w:val="E94E06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3009DC"/>
    <w:multiLevelType w:val="hybridMultilevel"/>
    <w:tmpl w:val="D2603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2B0A38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61" w15:restartNumberingAfterBreak="0">
    <w:nsid w:val="65757574"/>
    <w:multiLevelType w:val="hybridMultilevel"/>
    <w:tmpl w:val="5A70F6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A52BB0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63" w15:restartNumberingAfterBreak="0">
    <w:nsid w:val="6877743F"/>
    <w:multiLevelType w:val="hybridMultilevel"/>
    <w:tmpl w:val="08A2B3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5" w15:restartNumberingAfterBreak="0">
    <w:nsid w:val="6E713C06"/>
    <w:multiLevelType w:val="hybridMultilevel"/>
    <w:tmpl w:val="CD9EAE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734F5F"/>
    <w:multiLevelType w:val="hybridMultilevel"/>
    <w:tmpl w:val="48B6F3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8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69" w15:restartNumberingAfterBreak="0">
    <w:nsid w:val="765A32D4"/>
    <w:multiLevelType w:val="multilevel"/>
    <w:tmpl w:val="4E6AC8F6"/>
    <w:numStyleLink w:val="Numberlist"/>
  </w:abstractNum>
  <w:abstractNum w:abstractNumId="70" w15:restartNumberingAfterBreak="0">
    <w:nsid w:val="770379B5"/>
    <w:multiLevelType w:val="hybridMultilevel"/>
    <w:tmpl w:val="E43EBA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2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33"/>
  </w:num>
  <w:num w:numId="2">
    <w:abstractNumId w:val="21"/>
  </w:num>
  <w:num w:numId="3">
    <w:abstractNumId w:val="71"/>
  </w:num>
  <w:num w:numId="4">
    <w:abstractNumId w:val="43"/>
  </w:num>
  <w:num w:numId="5">
    <w:abstractNumId w:val="27"/>
  </w:num>
  <w:num w:numId="6">
    <w:abstractNumId w:val="15"/>
  </w:num>
  <w:num w:numId="7">
    <w:abstractNumId w:val="48"/>
  </w:num>
  <w:num w:numId="8">
    <w:abstractNumId w:val="24"/>
  </w:num>
  <w:num w:numId="9">
    <w:abstractNumId w:val="55"/>
  </w:num>
  <w:num w:numId="10">
    <w:abstractNumId w:val="20"/>
  </w:num>
  <w:num w:numId="11">
    <w:abstractNumId w:val="61"/>
  </w:num>
  <w:num w:numId="12">
    <w:abstractNumId w:val="17"/>
  </w:num>
  <w:num w:numId="13">
    <w:abstractNumId w:val="1"/>
  </w:num>
  <w:num w:numId="14">
    <w:abstractNumId w:val="59"/>
  </w:num>
  <w:num w:numId="15">
    <w:abstractNumId w:val="26"/>
  </w:num>
  <w:num w:numId="16">
    <w:abstractNumId w:val="60"/>
  </w:num>
  <w:num w:numId="17">
    <w:abstractNumId w:val="69"/>
  </w:num>
  <w:num w:numId="18">
    <w:abstractNumId w:val="54"/>
  </w:num>
  <w:num w:numId="19">
    <w:abstractNumId w:val="46"/>
  </w:num>
  <w:num w:numId="20">
    <w:abstractNumId w:val="50"/>
  </w:num>
  <w:num w:numId="21">
    <w:abstractNumId w:val="38"/>
  </w:num>
  <w:num w:numId="22">
    <w:abstractNumId w:val="53"/>
  </w:num>
  <w:num w:numId="23">
    <w:abstractNumId w:val="45"/>
  </w:num>
  <w:num w:numId="24">
    <w:abstractNumId w:val="40"/>
  </w:num>
  <w:num w:numId="25">
    <w:abstractNumId w:val="36"/>
  </w:num>
  <w:num w:numId="26">
    <w:abstractNumId w:val="10"/>
  </w:num>
  <w:num w:numId="27">
    <w:abstractNumId w:val="70"/>
  </w:num>
  <w:num w:numId="28">
    <w:abstractNumId w:val="35"/>
  </w:num>
  <w:num w:numId="29">
    <w:abstractNumId w:val="28"/>
  </w:num>
  <w:num w:numId="30">
    <w:abstractNumId w:val="0"/>
  </w:num>
  <w:num w:numId="31">
    <w:abstractNumId w:val="39"/>
  </w:num>
  <w:num w:numId="32">
    <w:abstractNumId w:val="9"/>
  </w:num>
  <w:num w:numId="33">
    <w:abstractNumId w:val="62"/>
  </w:num>
  <w:num w:numId="34">
    <w:abstractNumId w:val="31"/>
  </w:num>
  <w:num w:numId="35">
    <w:abstractNumId w:val="47"/>
  </w:num>
  <w:num w:numId="36">
    <w:abstractNumId w:val="63"/>
  </w:num>
  <w:num w:numId="37">
    <w:abstractNumId w:val="65"/>
  </w:num>
  <w:num w:numId="38">
    <w:abstractNumId w:val="14"/>
  </w:num>
  <w:num w:numId="39">
    <w:abstractNumId w:val="25"/>
  </w:num>
  <w:num w:numId="40">
    <w:abstractNumId w:val="66"/>
  </w:num>
  <w:num w:numId="41">
    <w:abstractNumId w:val="2"/>
  </w:num>
  <w:num w:numId="42">
    <w:abstractNumId w:val="58"/>
  </w:num>
  <w:num w:numId="43">
    <w:abstractNumId w:val="11"/>
  </w:num>
  <w:num w:numId="44">
    <w:abstractNumId w:val="34"/>
  </w:num>
  <w:num w:numId="45">
    <w:abstractNumId w:val="41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D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19A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801B3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342B"/>
    <w:rsid w:val="000E3ED2"/>
    <w:rsid w:val="000E5DD2"/>
    <w:rsid w:val="000F2958"/>
    <w:rsid w:val="000F3850"/>
    <w:rsid w:val="000F604F"/>
    <w:rsid w:val="00104E7F"/>
    <w:rsid w:val="001137EC"/>
    <w:rsid w:val="001152F5"/>
    <w:rsid w:val="00117743"/>
    <w:rsid w:val="00117F5B"/>
    <w:rsid w:val="00132658"/>
    <w:rsid w:val="00150DC0"/>
    <w:rsid w:val="0015394D"/>
    <w:rsid w:val="00156CD4"/>
    <w:rsid w:val="0016153B"/>
    <w:rsid w:val="00162207"/>
    <w:rsid w:val="00164A3E"/>
    <w:rsid w:val="00166FF6"/>
    <w:rsid w:val="00176123"/>
    <w:rsid w:val="00181620"/>
    <w:rsid w:val="00181D33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D01C4"/>
    <w:rsid w:val="001D4F99"/>
    <w:rsid w:val="001D52B0"/>
    <w:rsid w:val="001D5A18"/>
    <w:rsid w:val="001D7CA4"/>
    <w:rsid w:val="001E057F"/>
    <w:rsid w:val="001E14EB"/>
    <w:rsid w:val="001F01B3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716CD"/>
    <w:rsid w:val="00274D4B"/>
    <w:rsid w:val="002806F5"/>
    <w:rsid w:val="00281577"/>
    <w:rsid w:val="00287D73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6524"/>
    <w:rsid w:val="002D7D05"/>
    <w:rsid w:val="002E20C8"/>
    <w:rsid w:val="002E4290"/>
    <w:rsid w:val="002E66A6"/>
    <w:rsid w:val="002F0DB1"/>
    <w:rsid w:val="002F2885"/>
    <w:rsid w:val="002F45A1"/>
    <w:rsid w:val="0030203D"/>
    <w:rsid w:val="003037F9"/>
    <w:rsid w:val="0030583E"/>
    <w:rsid w:val="00307FE1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74F2"/>
    <w:rsid w:val="00357D55"/>
    <w:rsid w:val="00363513"/>
    <w:rsid w:val="003657E5"/>
    <w:rsid w:val="0036589C"/>
    <w:rsid w:val="00371312"/>
    <w:rsid w:val="00371DC7"/>
    <w:rsid w:val="00377B21"/>
    <w:rsid w:val="00382A7F"/>
    <w:rsid w:val="00390862"/>
    <w:rsid w:val="00390CE3"/>
    <w:rsid w:val="00394876"/>
    <w:rsid w:val="00394AAF"/>
    <w:rsid w:val="00394CE5"/>
    <w:rsid w:val="003A6341"/>
    <w:rsid w:val="003B3E8B"/>
    <w:rsid w:val="003B67FD"/>
    <w:rsid w:val="003B6A61"/>
    <w:rsid w:val="003C2198"/>
    <w:rsid w:val="003C4941"/>
    <w:rsid w:val="003D0F63"/>
    <w:rsid w:val="003D42C0"/>
    <w:rsid w:val="003D4A8F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3465D"/>
    <w:rsid w:val="00435082"/>
    <w:rsid w:val="00443B6E"/>
    <w:rsid w:val="00450636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82DF8"/>
    <w:rsid w:val="004864DE"/>
    <w:rsid w:val="00494BE5"/>
    <w:rsid w:val="004A0EBA"/>
    <w:rsid w:val="004A2538"/>
    <w:rsid w:val="004A331E"/>
    <w:rsid w:val="004B0C15"/>
    <w:rsid w:val="004B35EA"/>
    <w:rsid w:val="004B69E4"/>
    <w:rsid w:val="004C6C39"/>
    <w:rsid w:val="004D075F"/>
    <w:rsid w:val="004D1B76"/>
    <w:rsid w:val="004D344E"/>
    <w:rsid w:val="004D464A"/>
    <w:rsid w:val="004E019E"/>
    <w:rsid w:val="004E06EC"/>
    <w:rsid w:val="004E0A3F"/>
    <w:rsid w:val="004E2CB7"/>
    <w:rsid w:val="004F016A"/>
    <w:rsid w:val="00500F94"/>
    <w:rsid w:val="005022DA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43BD1"/>
    <w:rsid w:val="00556113"/>
    <w:rsid w:val="00557403"/>
    <w:rsid w:val="00564C12"/>
    <w:rsid w:val="005654B8"/>
    <w:rsid w:val="00570D94"/>
    <w:rsid w:val="005762CC"/>
    <w:rsid w:val="00582D3D"/>
    <w:rsid w:val="00590040"/>
    <w:rsid w:val="00595386"/>
    <w:rsid w:val="00597234"/>
    <w:rsid w:val="005A4AC0"/>
    <w:rsid w:val="005A539B"/>
    <w:rsid w:val="005A5FDF"/>
    <w:rsid w:val="005B0FB7"/>
    <w:rsid w:val="005B122A"/>
    <w:rsid w:val="005B1FCB"/>
    <w:rsid w:val="005B5AC2"/>
    <w:rsid w:val="005C019A"/>
    <w:rsid w:val="005C2833"/>
    <w:rsid w:val="005E144D"/>
    <w:rsid w:val="005E1500"/>
    <w:rsid w:val="005E3A43"/>
    <w:rsid w:val="005F0B17"/>
    <w:rsid w:val="005F6602"/>
    <w:rsid w:val="005F77C7"/>
    <w:rsid w:val="00620675"/>
    <w:rsid w:val="00622910"/>
    <w:rsid w:val="006254B6"/>
    <w:rsid w:val="00627FC8"/>
    <w:rsid w:val="006433C3"/>
    <w:rsid w:val="00650F5B"/>
    <w:rsid w:val="006670D7"/>
    <w:rsid w:val="006719EA"/>
    <w:rsid w:val="00671F13"/>
    <w:rsid w:val="0067400A"/>
    <w:rsid w:val="006847AD"/>
    <w:rsid w:val="0069114B"/>
    <w:rsid w:val="006944C1"/>
    <w:rsid w:val="006A756A"/>
    <w:rsid w:val="006C0EC2"/>
    <w:rsid w:val="006D66F7"/>
    <w:rsid w:val="00701578"/>
    <w:rsid w:val="00705C9D"/>
    <w:rsid w:val="00705F13"/>
    <w:rsid w:val="0070624C"/>
    <w:rsid w:val="00714F1D"/>
    <w:rsid w:val="00715225"/>
    <w:rsid w:val="0071700C"/>
    <w:rsid w:val="00720662"/>
    <w:rsid w:val="00720CC6"/>
    <w:rsid w:val="00722DDB"/>
    <w:rsid w:val="00724728"/>
    <w:rsid w:val="00724F98"/>
    <w:rsid w:val="00730B9B"/>
    <w:rsid w:val="0073182E"/>
    <w:rsid w:val="007332FF"/>
    <w:rsid w:val="00737B8B"/>
    <w:rsid w:val="007408F5"/>
    <w:rsid w:val="00741EAE"/>
    <w:rsid w:val="00755248"/>
    <w:rsid w:val="0076190B"/>
    <w:rsid w:val="0076355D"/>
    <w:rsid w:val="00763A2D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04B9"/>
    <w:rsid w:val="007D4893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3022"/>
    <w:rsid w:val="0082634E"/>
    <w:rsid w:val="008313C4"/>
    <w:rsid w:val="00835434"/>
    <w:rsid w:val="008358C0"/>
    <w:rsid w:val="00842838"/>
    <w:rsid w:val="00854EC1"/>
    <w:rsid w:val="0085797F"/>
    <w:rsid w:val="00861DC3"/>
    <w:rsid w:val="00867019"/>
    <w:rsid w:val="00872EF1"/>
    <w:rsid w:val="008735A9"/>
    <w:rsid w:val="00877BC5"/>
    <w:rsid w:val="00877D20"/>
    <w:rsid w:val="00881C48"/>
    <w:rsid w:val="00885B80"/>
    <w:rsid w:val="00885C30"/>
    <w:rsid w:val="00885E9B"/>
    <w:rsid w:val="0089368E"/>
    <w:rsid w:val="00893C96"/>
    <w:rsid w:val="0089500A"/>
    <w:rsid w:val="00897C94"/>
    <w:rsid w:val="008A4B30"/>
    <w:rsid w:val="008A7C12"/>
    <w:rsid w:val="008B03CE"/>
    <w:rsid w:val="008B529E"/>
    <w:rsid w:val="008C17FB"/>
    <w:rsid w:val="008C70BB"/>
    <w:rsid w:val="008D1B00"/>
    <w:rsid w:val="008D57B8"/>
    <w:rsid w:val="008E03FC"/>
    <w:rsid w:val="008E510B"/>
    <w:rsid w:val="00902B13"/>
    <w:rsid w:val="00911941"/>
    <w:rsid w:val="0092024D"/>
    <w:rsid w:val="00925146"/>
    <w:rsid w:val="00925F0F"/>
    <w:rsid w:val="00932F6B"/>
    <w:rsid w:val="009444F0"/>
    <w:rsid w:val="009468BC"/>
    <w:rsid w:val="00947FAE"/>
    <w:rsid w:val="009616DF"/>
    <w:rsid w:val="0096542F"/>
    <w:rsid w:val="00967FA7"/>
    <w:rsid w:val="00971645"/>
    <w:rsid w:val="009727AF"/>
    <w:rsid w:val="00977919"/>
    <w:rsid w:val="00983000"/>
    <w:rsid w:val="009870FA"/>
    <w:rsid w:val="009921C3"/>
    <w:rsid w:val="0099551D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2B64"/>
    <w:rsid w:val="00A22C38"/>
    <w:rsid w:val="00A25193"/>
    <w:rsid w:val="00A26E80"/>
    <w:rsid w:val="00A31AE8"/>
    <w:rsid w:val="00A3739D"/>
    <w:rsid w:val="00A37DDA"/>
    <w:rsid w:val="00A45005"/>
    <w:rsid w:val="00A567EE"/>
    <w:rsid w:val="00A70DD8"/>
    <w:rsid w:val="00A76790"/>
    <w:rsid w:val="00A85D0C"/>
    <w:rsid w:val="00A925EC"/>
    <w:rsid w:val="00A929AA"/>
    <w:rsid w:val="00A92B6B"/>
    <w:rsid w:val="00A95A5E"/>
    <w:rsid w:val="00AA4932"/>
    <w:rsid w:val="00AA541E"/>
    <w:rsid w:val="00AD0DA4"/>
    <w:rsid w:val="00AD4169"/>
    <w:rsid w:val="00AE25C6"/>
    <w:rsid w:val="00AE306C"/>
    <w:rsid w:val="00AF28C1"/>
    <w:rsid w:val="00B02EF1"/>
    <w:rsid w:val="00B07C97"/>
    <w:rsid w:val="00B11C67"/>
    <w:rsid w:val="00B14257"/>
    <w:rsid w:val="00B15754"/>
    <w:rsid w:val="00B16002"/>
    <w:rsid w:val="00B2046E"/>
    <w:rsid w:val="00B20E8B"/>
    <w:rsid w:val="00B257E1"/>
    <w:rsid w:val="00B2599A"/>
    <w:rsid w:val="00B27AC4"/>
    <w:rsid w:val="00B343CC"/>
    <w:rsid w:val="00B5084A"/>
    <w:rsid w:val="00B606A1"/>
    <w:rsid w:val="00B614F7"/>
    <w:rsid w:val="00B61B26"/>
    <w:rsid w:val="00B64A29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C23E6"/>
    <w:rsid w:val="00BD7FE1"/>
    <w:rsid w:val="00BE37CA"/>
    <w:rsid w:val="00BE6144"/>
    <w:rsid w:val="00BE635A"/>
    <w:rsid w:val="00BF17E9"/>
    <w:rsid w:val="00BF2ABB"/>
    <w:rsid w:val="00BF5099"/>
    <w:rsid w:val="00C10B5E"/>
    <w:rsid w:val="00C10F10"/>
    <w:rsid w:val="00C15D4D"/>
    <w:rsid w:val="00C175DC"/>
    <w:rsid w:val="00C30171"/>
    <w:rsid w:val="00C309D8"/>
    <w:rsid w:val="00C36424"/>
    <w:rsid w:val="00C43519"/>
    <w:rsid w:val="00C45263"/>
    <w:rsid w:val="00C51537"/>
    <w:rsid w:val="00C52BC3"/>
    <w:rsid w:val="00C61AFA"/>
    <w:rsid w:val="00C61D64"/>
    <w:rsid w:val="00C62099"/>
    <w:rsid w:val="00C62A34"/>
    <w:rsid w:val="00C62CDF"/>
    <w:rsid w:val="00C64EA3"/>
    <w:rsid w:val="00C72867"/>
    <w:rsid w:val="00C75E81"/>
    <w:rsid w:val="00C83BB6"/>
    <w:rsid w:val="00C86609"/>
    <w:rsid w:val="00C92B4C"/>
    <w:rsid w:val="00C954F6"/>
    <w:rsid w:val="00CA36A0"/>
    <w:rsid w:val="00CA6BC5"/>
    <w:rsid w:val="00CB05C4"/>
    <w:rsid w:val="00CC571B"/>
    <w:rsid w:val="00CC61CD"/>
    <w:rsid w:val="00CC6C02"/>
    <w:rsid w:val="00CC737B"/>
    <w:rsid w:val="00CD5011"/>
    <w:rsid w:val="00CE640F"/>
    <w:rsid w:val="00CE75A0"/>
    <w:rsid w:val="00CE76BC"/>
    <w:rsid w:val="00CF540E"/>
    <w:rsid w:val="00D02F07"/>
    <w:rsid w:val="00D15D88"/>
    <w:rsid w:val="00D27D49"/>
    <w:rsid w:val="00D27EBE"/>
    <w:rsid w:val="00D36A49"/>
    <w:rsid w:val="00D47DC7"/>
    <w:rsid w:val="00D517C6"/>
    <w:rsid w:val="00D71D84"/>
    <w:rsid w:val="00D72464"/>
    <w:rsid w:val="00D72A57"/>
    <w:rsid w:val="00D768EB"/>
    <w:rsid w:val="00D81E17"/>
    <w:rsid w:val="00D82D1E"/>
    <w:rsid w:val="00D832D9"/>
    <w:rsid w:val="00D90F00"/>
    <w:rsid w:val="00D96804"/>
    <w:rsid w:val="00D975C0"/>
    <w:rsid w:val="00DA5285"/>
    <w:rsid w:val="00DB191D"/>
    <w:rsid w:val="00DB4F91"/>
    <w:rsid w:val="00DB55AB"/>
    <w:rsid w:val="00DB6D0A"/>
    <w:rsid w:val="00DC06BE"/>
    <w:rsid w:val="00DC1F0F"/>
    <w:rsid w:val="00DC2E98"/>
    <w:rsid w:val="00DC3117"/>
    <w:rsid w:val="00DC4E2A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457A6"/>
    <w:rsid w:val="00E54F9E"/>
    <w:rsid w:val="00E61BA2"/>
    <w:rsid w:val="00E63864"/>
    <w:rsid w:val="00E6403F"/>
    <w:rsid w:val="00E75451"/>
    <w:rsid w:val="00E75EA9"/>
    <w:rsid w:val="00E76AD6"/>
    <w:rsid w:val="00E770C4"/>
    <w:rsid w:val="00E84C5A"/>
    <w:rsid w:val="00E861DB"/>
    <w:rsid w:val="00E908F1"/>
    <w:rsid w:val="00E93406"/>
    <w:rsid w:val="00E956C5"/>
    <w:rsid w:val="00E95C39"/>
    <w:rsid w:val="00EA2C39"/>
    <w:rsid w:val="00EB0A3C"/>
    <w:rsid w:val="00EB0A96"/>
    <w:rsid w:val="00EB77F9"/>
    <w:rsid w:val="00EC5769"/>
    <w:rsid w:val="00EC7D00"/>
    <w:rsid w:val="00ED0304"/>
    <w:rsid w:val="00ED4FF7"/>
    <w:rsid w:val="00ED5B7B"/>
    <w:rsid w:val="00EE38FA"/>
    <w:rsid w:val="00EE3E2C"/>
    <w:rsid w:val="00EE5D23"/>
    <w:rsid w:val="00EE750D"/>
    <w:rsid w:val="00EF356E"/>
    <w:rsid w:val="00EF3CA4"/>
    <w:rsid w:val="00EF49A8"/>
    <w:rsid w:val="00EF7859"/>
    <w:rsid w:val="00F014DA"/>
    <w:rsid w:val="00F02591"/>
    <w:rsid w:val="00F30AE1"/>
    <w:rsid w:val="00F5696E"/>
    <w:rsid w:val="00F60EFF"/>
    <w:rsid w:val="00F67D2D"/>
    <w:rsid w:val="00F858F2"/>
    <w:rsid w:val="00F860CC"/>
    <w:rsid w:val="00F92E08"/>
    <w:rsid w:val="00F94398"/>
    <w:rsid w:val="00FB2B56"/>
    <w:rsid w:val="00FB55D5"/>
    <w:rsid w:val="00FC12BF"/>
    <w:rsid w:val="00FC2C60"/>
    <w:rsid w:val="00FD3E6F"/>
    <w:rsid w:val="00FD51B9"/>
    <w:rsid w:val="00FD5849"/>
    <w:rsid w:val="00FE03E4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EA87FB-0CB4-4B91-80B1-D99AB6C1D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94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2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A567EE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2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2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A567EE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2D6524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A567EE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70624C"/>
    <w:pPr>
      <w:numPr>
        <w:ilvl w:val="1"/>
      </w:numPr>
      <w:spacing w:after="160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B14257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H w:val="none" w:sz="0" w:space="0" w:color="auto"/>
        <w:insideV w:val="single" w:sz="4" w:space="0" w:color="1F1F5F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1F1F5F" w:themeFill="text1"/>
      </w:tcPr>
    </w:tblStylePr>
    <w:tblStylePr w:type="lastRow">
      <w:rPr>
        <w:rFonts w:ascii="Arial" w:hAnsi="Arial"/>
        <w:b/>
        <w:color w:val="auto"/>
        <w:sz w:val="22"/>
      </w:rPr>
      <w:tblPr/>
      <w:tcPr>
        <w:tcBorders>
          <w:top w:val="single" w:sz="4" w:space="0" w:color="1F1F5F" w:themeColor="text1"/>
          <w:left w:val="single" w:sz="4" w:space="0" w:color="1F1F5F" w:themeColor="text1"/>
          <w:bottom w:val="single" w:sz="4" w:space="0" w:color="1F1F5F" w:themeColor="text1"/>
          <w:right w:val="single" w:sz="4" w:space="0" w:color="1F1F5F" w:themeColor="text1"/>
        </w:tcBorders>
        <w:shd w:val="clear" w:color="auto" w:fill="auto"/>
      </w:tc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8"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DOH.PCC@nt.gov.au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document%20-%20portrait.dotx" TargetMode="External"/></Relationship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2020-04-30T00:00:00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35AA58-25E4-4041-8EB0-469C78F74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document - portrait.dotx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influenza vaccine exemption request for access to aged care facilities</vt:lpstr>
    </vt:vector>
  </TitlesOfParts>
  <Company>HEALTH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influenza vaccine exemption request for access to aged care facilities</dc:title>
  <dc:creator>Northern Territory Government</dc:creator>
  <cp:lastModifiedBy>Andrea Ruske</cp:lastModifiedBy>
  <cp:revision>3</cp:revision>
  <cp:lastPrinted>2020-07-02T01:43:00Z</cp:lastPrinted>
  <dcterms:created xsi:type="dcterms:W3CDTF">2020-07-07T01:23:00Z</dcterms:created>
  <dcterms:modified xsi:type="dcterms:W3CDTF">2020-07-07T01:24:00Z</dcterms:modified>
</cp:coreProperties>
</file>