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546F" w:rsidRDefault="0025546F" w:rsidP="00125281">
      <w:pPr>
        <w:jc w:val="both"/>
      </w:pPr>
    </w:p>
    <w:p w:rsidR="0025546F" w:rsidRPr="00193CC9" w:rsidRDefault="0025546F" w:rsidP="0025546F">
      <w:pPr>
        <w:jc w:val="both"/>
        <w:rPr>
          <w:sz w:val="20"/>
          <w:szCs w:val="20"/>
        </w:rPr>
      </w:pPr>
      <w:r w:rsidRPr="00193CC9">
        <w:rPr>
          <w:sz w:val="20"/>
          <w:szCs w:val="20"/>
        </w:rPr>
        <w:t xml:space="preserve">Remote communities in the Northern Territory have been closed to all non-essential travel in response to concerns about the spread of COVID-19, by a determination of the Commonwealth </w:t>
      </w:r>
      <w:r w:rsidRPr="00193CC9">
        <w:rPr>
          <w:i/>
          <w:sz w:val="20"/>
          <w:szCs w:val="20"/>
        </w:rPr>
        <w:t>Biosecurity Act 2015</w:t>
      </w:r>
      <w:r w:rsidRPr="00193CC9">
        <w:rPr>
          <w:sz w:val="20"/>
          <w:szCs w:val="20"/>
        </w:rPr>
        <w:t>.</w:t>
      </w:r>
    </w:p>
    <w:p w:rsidR="00125281" w:rsidRPr="00193CC9" w:rsidRDefault="0025546F" w:rsidP="0025546F">
      <w:pPr>
        <w:jc w:val="both"/>
        <w:rPr>
          <w:sz w:val="20"/>
          <w:szCs w:val="20"/>
        </w:rPr>
      </w:pPr>
      <w:r w:rsidRPr="00193CC9">
        <w:rPr>
          <w:sz w:val="20"/>
          <w:szCs w:val="20"/>
        </w:rPr>
        <w:t xml:space="preserve">Only essential workers authorised by the Approved Remote Essential Workers program working in conjunction with Northern Territory Land Councils can now visit remote communities. </w:t>
      </w:r>
      <w:r w:rsidR="00125281" w:rsidRPr="00193CC9">
        <w:rPr>
          <w:sz w:val="20"/>
          <w:szCs w:val="20"/>
        </w:rPr>
        <w:t>All previous permits prior to 14 March 2020 have been revoked for any non-essential service in remote communities. Anyone intending to travel to or through a remote community will need to be an ‘Approved Remote Essential Worker’.</w:t>
      </w:r>
    </w:p>
    <w:p w:rsidR="00125281" w:rsidRPr="005D14BD" w:rsidRDefault="00125281" w:rsidP="00125281">
      <w:pPr>
        <w:jc w:val="both"/>
        <w:rPr>
          <w:b/>
          <w:szCs w:val="20"/>
        </w:rPr>
      </w:pPr>
      <w:r w:rsidRPr="005D14BD">
        <w:rPr>
          <w:b/>
          <w:szCs w:val="20"/>
        </w:rPr>
        <w:t xml:space="preserve">To obtain an Approved Remote Essential Worker card, </w:t>
      </w:r>
      <w:r w:rsidR="00193CC9" w:rsidRPr="005D14BD">
        <w:rPr>
          <w:b/>
          <w:szCs w:val="20"/>
        </w:rPr>
        <w:t>follow the instructions below;</w:t>
      </w:r>
    </w:p>
    <w:p w:rsidR="00125281" w:rsidRDefault="00125281" w:rsidP="00522DF1">
      <w:pPr>
        <w:pStyle w:val="ListParagraph"/>
        <w:numPr>
          <w:ilvl w:val="0"/>
          <w:numId w:val="9"/>
        </w:numPr>
        <w:jc w:val="both"/>
        <w:rPr>
          <w:sz w:val="20"/>
          <w:szCs w:val="20"/>
        </w:rPr>
      </w:pPr>
      <w:r w:rsidRPr="00193CC9">
        <w:rPr>
          <w:sz w:val="20"/>
          <w:szCs w:val="20"/>
        </w:rPr>
        <w:t xml:space="preserve">Complete </w:t>
      </w:r>
      <w:r w:rsidR="00193CC9">
        <w:rPr>
          <w:sz w:val="20"/>
          <w:szCs w:val="20"/>
        </w:rPr>
        <w:t>all information</w:t>
      </w:r>
      <w:r w:rsidRPr="00193CC9">
        <w:rPr>
          <w:sz w:val="20"/>
          <w:szCs w:val="20"/>
        </w:rPr>
        <w:t xml:space="preserve"> in Sections </w:t>
      </w:r>
      <w:proofErr w:type="gramStart"/>
      <w:r w:rsidRPr="00193CC9">
        <w:rPr>
          <w:sz w:val="20"/>
          <w:szCs w:val="20"/>
        </w:rPr>
        <w:t>A</w:t>
      </w:r>
      <w:proofErr w:type="gramEnd"/>
      <w:r w:rsidRPr="00193CC9">
        <w:rPr>
          <w:sz w:val="20"/>
          <w:szCs w:val="20"/>
        </w:rPr>
        <w:t xml:space="preserve"> &amp; B below</w:t>
      </w:r>
      <w:r w:rsidR="005D14BD">
        <w:rPr>
          <w:sz w:val="20"/>
          <w:szCs w:val="20"/>
        </w:rPr>
        <w:t>.</w:t>
      </w:r>
    </w:p>
    <w:p w:rsidR="00125281" w:rsidRPr="00193CC9" w:rsidRDefault="005D14BD" w:rsidP="00522DF1">
      <w:pPr>
        <w:pStyle w:val="ListParagraph"/>
        <w:numPr>
          <w:ilvl w:val="0"/>
          <w:numId w:val="9"/>
        </w:numPr>
        <w:jc w:val="both"/>
        <w:rPr>
          <w:sz w:val="20"/>
          <w:szCs w:val="20"/>
        </w:rPr>
      </w:pPr>
      <w:r>
        <w:rPr>
          <w:sz w:val="20"/>
          <w:szCs w:val="20"/>
        </w:rPr>
        <w:t>Complete all details</w:t>
      </w:r>
      <w:r w:rsidR="00125281" w:rsidRPr="00193CC9">
        <w:rPr>
          <w:sz w:val="20"/>
          <w:szCs w:val="20"/>
        </w:rPr>
        <w:t xml:space="preserve"> and sign the unattested declaration under the </w:t>
      </w:r>
      <w:r w:rsidR="00125281" w:rsidRPr="00193CC9">
        <w:rPr>
          <w:i/>
          <w:sz w:val="20"/>
          <w:szCs w:val="20"/>
        </w:rPr>
        <w:t>Oaths, Affidavits and Declarations Act 2010</w:t>
      </w:r>
      <w:r w:rsidR="00125281" w:rsidRPr="00193CC9">
        <w:rPr>
          <w:sz w:val="20"/>
          <w:szCs w:val="20"/>
        </w:rPr>
        <w:t xml:space="preserve"> (NT) to indicate that everything in the form is true and correct, and that you accept the Special Conditions.</w:t>
      </w:r>
    </w:p>
    <w:p w:rsidR="00CF06C9" w:rsidRPr="00193CC9" w:rsidRDefault="00D27A76" w:rsidP="00522DF1">
      <w:pPr>
        <w:pStyle w:val="ListParagraph"/>
        <w:numPr>
          <w:ilvl w:val="0"/>
          <w:numId w:val="9"/>
        </w:numPr>
        <w:jc w:val="both"/>
        <w:rPr>
          <w:sz w:val="20"/>
          <w:szCs w:val="20"/>
        </w:rPr>
      </w:pPr>
      <w:r>
        <w:rPr>
          <w:sz w:val="20"/>
          <w:szCs w:val="20"/>
        </w:rPr>
        <w:t>Y</w:t>
      </w:r>
      <w:r w:rsidR="00CF06C9">
        <w:rPr>
          <w:sz w:val="20"/>
          <w:szCs w:val="20"/>
        </w:rPr>
        <w:t>ou will need to supply a photo using the guidelines below</w:t>
      </w:r>
      <w:r w:rsidR="005D14BD">
        <w:rPr>
          <w:sz w:val="20"/>
          <w:szCs w:val="20"/>
        </w:rPr>
        <w:t>.</w:t>
      </w:r>
    </w:p>
    <w:p w:rsidR="005F0B12" w:rsidRDefault="004B06B5" w:rsidP="005F0B12">
      <w:pPr>
        <w:pStyle w:val="ListParagraph"/>
        <w:numPr>
          <w:ilvl w:val="0"/>
          <w:numId w:val="9"/>
        </w:numPr>
        <w:jc w:val="both"/>
        <w:rPr>
          <w:sz w:val="20"/>
          <w:szCs w:val="20"/>
        </w:rPr>
      </w:pPr>
      <w:r>
        <w:rPr>
          <w:sz w:val="20"/>
          <w:szCs w:val="20"/>
        </w:rPr>
        <w:t>If y</w:t>
      </w:r>
      <w:r w:rsidR="005F0B12">
        <w:rPr>
          <w:sz w:val="20"/>
          <w:szCs w:val="20"/>
        </w:rPr>
        <w:t>our organisation</w:t>
      </w:r>
      <w:r w:rsidR="009503CE">
        <w:rPr>
          <w:sz w:val="20"/>
          <w:szCs w:val="20"/>
        </w:rPr>
        <w:t xml:space="preserve"> has a</w:t>
      </w:r>
      <w:r w:rsidR="005F0B12">
        <w:rPr>
          <w:sz w:val="20"/>
          <w:szCs w:val="20"/>
        </w:rPr>
        <w:t xml:space="preserve"> COVID-19 plan</w:t>
      </w:r>
      <w:r w:rsidR="0072576D">
        <w:rPr>
          <w:sz w:val="20"/>
          <w:szCs w:val="20"/>
        </w:rPr>
        <w:t xml:space="preserve"> </w:t>
      </w:r>
      <w:r>
        <w:rPr>
          <w:sz w:val="20"/>
          <w:szCs w:val="20"/>
        </w:rPr>
        <w:t>this will need to be attached to this form</w:t>
      </w:r>
      <w:r w:rsidR="005F58F2">
        <w:rPr>
          <w:sz w:val="20"/>
          <w:szCs w:val="20"/>
        </w:rPr>
        <w:t xml:space="preserve">. </w:t>
      </w:r>
      <w:bookmarkStart w:id="0" w:name="_GoBack"/>
      <w:bookmarkEnd w:id="0"/>
    </w:p>
    <w:p w:rsidR="00CF06C9" w:rsidRDefault="00CF06C9" w:rsidP="00522DF1">
      <w:pPr>
        <w:pStyle w:val="ListParagraph"/>
        <w:numPr>
          <w:ilvl w:val="0"/>
          <w:numId w:val="9"/>
        </w:numPr>
        <w:jc w:val="both"/>
        <w:rPr>
          <w:sz w:val="20"/>
          <w:szCs w:val="20"/>
        </w:rPr>
      </w:pPr>
      <w:r>
        <w:rPr>
          <w:sz w:val="20"/>
          <w:szCs w:val="20"/>
        </w:rPr>
        <w:t xml:space="preserve">Send this form and all other required correspondence to </w:t>
      </w:r>
      <w:hyperlink r:id="rId9" w:history="1">
        <w:r w:rsidRPr="0056155C">
          <w:rPr>
            <w:rStyle w:val="Hyperlink"/>
            <w:sz w:val="20"/>
            <w:szCs w:val="20"/>
          </w:rPr>
          <w:t>remote.travel@nt.gov.au</w:t>
        </w:r>
      </w:hyperlink>
      <w:r>
        <w:rPr>
          <w:sz w:val="20"/>
          <w:szCs w:val="20"/>
        </w:rPr>
        <w:t xml:space="preserve">  </w:t>
      </w:r>
    </w:p>
    <w:p w:rsidR="00125281" w:rsidRPr="005F58F2" w:rsidRDefault="00125281" w:rsidP="005F58F2">
      <w:pPr>
        <w:pStyle w:val="ListParagraph"/>
        <w:numPr>
          <w:ilvl w:val="0"/>
          <w:numId w:val="9"/>
        </w:numPr>
        <w:jc w:val="both"/>
      </w:pPr>
      <w:r w:rsidRPr="00193CC9">
        <w:rPr>
          <w:sz w:val="20"/>
          <w:szCs w:val="20"/>
        </w:rPr>
        <w:t>Once your application has been received, it will be assessed by the Department of the Chief Minister for endorsement, then sent to the relevant Land Council(s) for approval</w:t>
      </w:r>
      <w:r w:rsidR="00550309" w:rsidRPr="00193CC9">
        <w:rPr>
          <w:sz w:val="20"/>
          <w:szCs w:val="20"/>
        </w:rPr>
        <w:t xml:space="preserve"> to issue a permit</w:t>
      </w:r>
      <w:r w:rsidR="00576E08">
        <w:rPr>
          <w:sz w:val="20"/>
          <w:szCs w:val="20"/>
        </w:rPr>
        <w:t>, where required</w:t>
      </w:r>
      <w:r w:rsidRPr="00193CC9">
        <w:rPr>
          <w:sz w:val="20"/>
          <w:szCs w:val="20"/>
        </w:rPr>
        <w:t>.</w:t>
      </w:r>
      <w:r w:rsidR="00576E08">
        <w:rPr>
          <w:sz w:val="20"/>
          <w:szCs w:val="20"/>
        </w:rPr>
        <w:t xml:space="preserve"> </w:t>
      </w:r>
      <w:r w:rsidR="005F58F2" w:rsidRPr="00CF06C9">
        <w:rPr>
          <w:sz w:val="20"/>
          <w:szCs w:val="20"/>
        </w:rPr>
        <w:t xml:space="preserve">Once approved, you </w:t>
      </w:r>
      <w:r w:rsidR="005F58F2">
        <w:rPr>
          <w:sz w:val="20"/>
          <w:szCs w:val="20"/>
        </w:rPr>
        <w:t xml:space="preserve">will </w:t>
      </w:r>
      <w:r w:rsidR="005F58F2" w:rsidRPr="00CF06C9">
        <w:rPr>
          <w:sz w:val="20"/>
          <w:szCs w:val="20"/>
        </w:rPr>
        <w:t>receive c</w:t>
      </w:r>
      <w:r w:rsidR="005F58F2">
        <w:rPr>
          <w:sz w:val="20"/>
          <w:szCs w:val="20"/>
        </w:rPr>
        <w:t>onfirmation via return email.</w:t>
      </w:r>
    </w:p>
    <w:p w:rsidR="005D14BD" w:rsidRDefault="00F26667" w:rsidP="00F26667">
      <w:pPr>
        <w:jc w:val="both"/>
        <w:rPr>
          <w:sz w:val="20"/>
        </w:rPr>
      </w:pPr>
      <w:r>
        <w:rPr>
          <w:sz w:val="20"/>
        </w:rPr>
        <w:t xml:space="preserve">Each </w:t>
      </w:r>
      <w:r w:rsidR="00D703CE">
        <w:rPr>
          <w:sz w:val="20"/>
        </w:rPr>
        <w:t>essential worker</w:t>
      </w:r>
      <w:r>
        <w:rPr>
          <w:sz w:val="20"/>
        </w:rPr>
        <w:t xml:space="preserve"> </w:t>
      </w:r>
      <w:r w:rsidR="00D703CE">
        <w:rPr>
          <w:sz w:val="20"/>
        </w:rPr>
        <w:t>travelling</w:t>
      </w:r>
      <w:r>
        <w:rPr>
          <w:sz w:val="20"/>
        </w:rPr>
        <w:t xml:space="preserve"> to a designated are</w:t>
      </w:r>
      <w:r w:rsidR="005F0B12">
        <w:rPr>
          <w:sz w:val="20"/>
        </w:rPr>
        <w:t>a</w:t>
      </w:r>
      <w:r>
        <w:rPr>
          <w:sz w:val="20"/>
        </w:rPr>
        <w:t xml:space="preserve"> will require this form to be completed</w:t>
      </w:r>
      <w:r w:rsidR="00D703CE">
        <w:rPr>
          <w:sz w:val="20"/>
        </w:rPr>
        <w:t xml:space="preserve">. Where an organisation has </w:t>
      </w:r>
      <w:proofErr w:type="gramStart"/>
      <w:r w:rsidR="00D703CE">
        <w:rPr>
          <w:sz w:val="20"/>
        </w:rPr>
        <w:t>more</w:t>
      </w:r>
      <w:proofErr w:type="gramEnd"/>
      <w:r w:rsidR="00D703CE">
        <w:rPr>
          <w:sz w:val="20"/>
        </w:rPr>
        <w:t xml:space="preserve"> than one staff member / employee required to undertake remote essential work, the applications may be submitted </w:t>
      </w:r>
      <w:r w:rsidR="005F58F2">
        <w:rPr>
          <w:sz w:val="20"/>
        </w:rPr>
        <w:t>together</w:t>
      </w:r>
      <w:r w:rsidR="00D703CE">
        <w:rPr>
          <w:sz w:val="20"/>
        </w:rPr>
        <w:t xml:space="preserve"> for bulk processing. </w:t>
      </w:r>
      <w:r>
        <w:rPr>
          <w:sz w:val="20"/>
        </w:rPr>
        <w:t xml:space="preserve"> </w:t>
      </w:r>
    </w:p>
    <w:p w:rsidR="0072576D" w:rsidRPr="00F26667" w:rsidRDefault="0072576D" w:rsidP="00F26667">
      <w:pPr>
        <w:jc w:val="both"/>
        <w:rPr>
          <w:sz w:val="20"/>
        </w:rPr>
      </w:pPr>
      <w:r>
        <w:rPr>
          <w:sz w:val="20"/>
        </w:rPr>
        <w:t>Note that you will also be required to complete a Designated Area Compliance Form every time you enter a designated area and will be required to show your Approved Remote Essential Worker ID each time.</w:t>
      </w:r>
    </w:p>
    <w:p w:rsidR="00125281" w:rsidRPr="00CF06C9" w:rsidRDefault="00C63173" w:rsidP="00125281">
      <w:pPr>
        <w:pStyle w:val="Heading1"/>
        <w:rPr>
          <w:b/>
          <w:sz w:val="28"/>
        </w:rPr>
      </w:pPr>
      <w:r>
        <w:rPr>
          <w:b/>
          <w:sz w:val="28"/>
        </w:rPr>
        <w:t>Employee</w:t>
      </w:r>
      <w:r w:rsidR="00125281" w:rsidRPr="00CF06C9">
        <w:rPr>
          <w:b/>
          <w:sz w:val="28"/>
        </w:rPr>
        <w:t xml:space="preserve"> Details</w:t>
      </w:r>
      <w:r w:rsidR="00550309" w:rsidRPr="00CF06C9">
        <w:rPr>
          <w:b/>
          <w:sz w:val="28"/>
        </w:rPr>
        <w:t xml:space="preserve"> – Section A</w:t>
      </w:r>
    </w:p>
    <w:tbl>
      <w:tblPr>
        <w:tblStyle w:val="NTG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7194"/>
      </w:tblGrid>
      <w:tr w:rsidR="00125281" w:rsidRPr="005F58F2" w:rsidTr="00CF06C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114" w:type="dxa"/>
            <w:shd w:val="clear" w:color="auto" w:fill="auto"/>
          </w:tcPr>
          <w:p w:rsidR="00125281" w:rsidRPr="005F58F2" w:rsidRDefault="00125281" w:rsidP="005F58F2">
            <w:pPr>
              <w:spacing w:before="0" w:after="40"/>
              <w:rPr>
                <w:sz w:val="20"/>
              </w:rPr>
            </w:pPr>
            <w:r w:rsidRPr="005F58F2">
              <w:rPr>
                <w:sz w:val="20"/>
              </w:rPr>
              <w:t>Your Full Name:</w:t>
            </w:r>
          </w:p>
          <w:p w:rsidR="00CF06C9" w:rsidRPr="005F58F2" w:rsidRDefault="00CF06C9" w:rsidP="005F58F2">
            <w:pPr>
              <w:spacing w:before="0" w:after="40"/>
              <w:rPr>
                <w:sz w:val="20"/>
              </w:rPr>
            </w:pPr>
          </w:p>
        </w:tc>
        <w:tc>
          <w:tcPr>
            <w:tcW w:w="7194" w:type="dxa"/>
            <w:shd w:val="clear" w:color="auto" w:fill="auto"/>
          </w:tcPr>
          <w:p w:rsidR="00125281" w:rsidRPr="005F58F2" w:rsidRDefault="00125281" w:rsidP="005F58F2">
            <w:pPr>
              <w:spacing w:before="0" w:after="40"/>
              <w:cnfStyle w:val="100000000000" w:firstRow="1" w:lastRow="0" w:firstColumn="0" w:lastColumn="0" w:oddVBand="0" w:evenVBand="0" w:oddHBand="0" w:evenHBand="0" w:firstRowFirstColumn="0" w:firstRowLastColumn="0" w:lastRowFirstColumn="0" w:lastRowLastColumn="0"/>
              <w:rPr>
                <w:sz w:val="20"/>
              </w:rPr>
            </w:pPr>
          </w:p>
        </w:tc>
      </w:tr>
      <w:tr w:rsidR="00125281" w:rsidRPr="005F58F2" w:rsidTr="00CF06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rsidR="00125281" w:rsidRPr="005F58F2" w:rsidRDefault="00CF06C9" w:rsidP="005F58F2">
            <w:pPr>
              <w:spacing w:before="0"/>
              <w:rPr>
                <w:b/>
                <w:sz w:val="20"/>
              </w:rPr>
            </w:pPr>
            <w:r w:rsidRPr="005F58F2">
              <w:rPr>
                <w:b/>
                <w:sz w:val="20"/>
              </w:rPr>
              <w:t>Date of Birth:</w:t>
            </w:r>
          </w:p>
          <w:p w:rsidR="00550309" w:rsidRPr="005F58F2" w:rsidRDefault="00550309" w:rsidP="005F58F2">
            <w:pPr>
              <w:spacing w:before="0"/>
              <w:rPr>
                <w:b/>
                <w:sz w:val="20"/>
              </w:rPr>
            </w:pPr>
          </w:p>
        </w:tc>
        <w:tc>
          <w:tcPr>
            <w:tcW w:w="7194" w:type="dxa"/>
          </w:tcPr>
          <w:p w:rsidR="00125281" w:rsidRPr="005F58F2" w:rsidRDefault="00125281" w:rsidP="005F58F2">
            <w:pPr>
              <w:spacing w:before="0"/>
              <w:cnfStyle w:val="000000100000" w:firstRow="0" w:lastRow="0" w:firstColumn="0" w:lastColumn="0" w:oddVBand="0" w:evenVBand="0" w:oddHBand="1" w:evenHBand="0" w:firstRowFirstColumn="0" w:firstRowLastColumn="0" w:lastRowFirstColumn="0" w:lastRowLastColumn="0"/>
              <w:rPr>
                <w:sz w:val="20"/>
              </w:rPr>
            </w:pPr>
          </w:p>
        </w:tc>
      </w:tr>
      <w:tr w:rsidR="00125281" w:rsidRPr="005F58F2" w:rsidTr="00CF06C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shd w:val="clear" w:color="auto" w:fill="auto"/>
          </w:tcPr>
          <w:p w:rsidR="00125281" w:rsidRPr="005F58F2" w:rsidRDefault="00CF06C9" w:rsidP="005F58F2">
            <w:pPr>
              <w:spacing w:before="0"/>
              <w:rPr>
                <w:b/>
                <w:sz w:val="20"/>
              </w:rPr>
            </w:pPr>
            <w:r w:rsidRPr="005F58F2">
              <w:rPr>
                <w:b/>
                <w:sz w:val="20"/>
              </w:rPr>
              <w:t>Organisation:</w:t>
            </w:r>
          </w:p>
          <w:p w:rsidR="00125281" w:rsidRPr="005F58F2" w:rsidRDefault="00125281" w:rsidP="005F58F2">
            <w:pPr>
              <w:spacing w:before="0"/>
              <w:rPr>
                <w:b/>
                <w:sz w:val="20"/>
              </w:rPr>
            </w:pPr>
          </w:p>
        </w:tc>
        <w:tc>
          <w:tcPr>
            <w:tcW w:w="7194" w:type="dxa"/>
            <w:shd w:val="clear" w:color="auto" w:fill="auto"/>
          </w:tcPr>
          <w:p w:rsidR="00125281" w:rsidRPr="005F58F2" w:rsidRDefault="00125281" w:rsidP="005F58F2">
            <w:pPr>
              <w:spacing w:before="0"/>
              <w:cnfStyle w:val="000000010000" w:firstRow="0" w:lastRow="0" w:firstColumn="0" w:lastColumn="0" w:oddVBand="0" w:evenVBand="0" w:oddHBand="0" w:evenHBand="1" w:firstRowFirstColumn="0" w:firstRowLastColumn="0" w:lastRowFirstColumn="0" w:lastRowLastColumn="0"/>
              <w:rPr>
                <w:sz w:val="20"/>
              </w:rPr>
            </w:pPr>
          </w:p>
        </w:tc>
      </w:tr>
      <w:tr w:rsidR="00125281" w:rsidRPr="005F58F2" w:rsidTr="00CF06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rsidR="00125281" w:rsidRPr="005F58F2" w:rsidRDefault="00CF06C9" w:rsidP="005F58F2">
            <w:pPr>
              <w:spacing w:before="0"/>
              <w:rPr>
                <w:b/>
                <w:sz w:val="20"/>
              </w:rPr>
            </w:pPr>
            <w:r w:rsidRPr="005F58F2">
              <w:rPr>
                <w:b/>
                <w:sz w:val="20"/>
              </w:rPr>
              <w:t>Job Role:</w:t>
            </w:r>
          </w:p>
          <w:p w:rsidR="00125281" w:rsidRPr="005F58F2" w:rsidRDefault="00CF06C9" w:rsidP="005F58F2">
            <w:pPr>
              <w:spacing w:before="0"/>
              <w:rPr>
                <w:sz w:val="20"/>
              </w:rPr>
            </w:pPr>
            <w:r w:rsidRPr="005F58F2">
              <w:rPr>
                <w:sz w:val="20"/>
              </w:rPr>
              <w:t>(Describe your functional work)</w:t>
            </w:r>
          </w:p>
        </w:tc>
        <w:tc>
          <w:tcPr>
            <w:tcW w:w="7194" w:type="dxa"/>
          </w:tcPr>
          <w:p w:rsidR="00125281" w:rsidRPr="005F58F2" w:rsidRDefault="00125281" w:rsidP="005F58F2">
            <w:pPr>
              <w:spacing w:before="0"/>
              <w:cnfStyle w:val="000000100000" w:firstRow="0" w:lastRow="0" w:firstColumn="0" w:lastColumn="0" w:oddVBand="0" w:evenVBand="0" w:oddHBand="1" w:evenHBand="0" w:firstRowFirstColumn="0" w:firstRowLastColumn="0" w:lastRowFirstColumn="0" w:lastRowLastColumn="0"/>
              <w:rPr>
                <w:sz w:val="20"/>
              </w:rPr>
            </w:pPr>
          </w:p>
        </w:tc>
      </w:tr>
      <w:tr w:rsidR="00CF06C9" w:rsidRPr="005F58F2" w:rsidTr="00D34A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shd w:val="clear" w:color="auto" w:fill="auto"/>
          </w:tcPr>
          <w:p w:rsidR="00CF06C9" w:rsidRPr="005F58F2" w:rsidRDefault="00CF06C9" w:rsidP="005F58F2">
            <w:pPr>
              <w:spacing w:before="0"/>
              <w:rPr>
                <w:b/>
                <w:sz w:val="20"/>
              </w:rPr>
            </w:pPr>
            <w:r w:rsidRPr="005F58F2">
              <w:rPr>
                <w:b/>
                <w:sz w:val="20"/>
              </w:rPr>
              <w:t>Phone Number:</w:t>
            </w:r>
          </w:p>
          <w:p w:rsidR="00CF06C9" w:rsidRPr="005F58F2" w:rsidRDefault="00CF06C9" w:rsidP="005F58F2">
            <w:pPr>
              <w:spacing w:before="0"/>
              <w:rPr>
                <w:b/>
                <w:sz w:val="20"/>
              </w:rPr>
            </w:pPr>
          </w:p>
        </w:tc>
        <w:tc>
          <w:tcPr>
            <w:tcW w:w="7194" w:type="dxa"/>
            <w:shd w:val="clear" w:color="auto" w:fill="auto"/>
          </w:tcPr>
          <w:p w:rsidR="00CF06C9" w:rsidRPr="005F58F2" w:rsidRDefault="00CF06C9" w:rsidP="005F58F2">
            <w:pPr>
              <w:spacing w:before="0"/>
              <w:cnfStyle w:val="000000010000" w:firstRow="0" w:lastRow="0" w:firstColumn="0" w:lastColumn="0" w:oddVBand="0" w:evenVBand="0" w:oddHBand="0" w:evenHBand="1" w:firstRowFirstColumn="0" w:firstRowLastColumn="0" w:lastRowFirstColumn="0" w:lastRowLastColumn="0"/>
              <w:rPr>
                <w:sz w:val="20"/>
              </w:rPr>
            </w:pPr>
          </w:p>
        </w:tc>
      </w:tr>
      <w:tr w:rsidR="00125281" w:rsidRPr="005F58F2" w:rsidTr="00CF06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rsidR="00125281" w:rsidRPr="005F58F2" w:rsidRDefault="00CF06C9" w:rsidP="005F58F2">
            <w:pPr>
              <w:spacing w:before="0"/>
              <w:rPr>
                <w:b/>
                <w:sz w:val="20"/>
              </w:rPr>
            </w:pPr>
            <w:r w:rsidRPr="005F58F2">
              <w:rPr>
                <w:b/>
                <w:sz w:val="20"/>
              </w:rPr>
              <w:t>E-</w:t>
            </w:r>
            <w:r w:rsidR="00C63173" w:rsidRPr="005F58F2">
              <w:rPr>
                <w:b/>
                <w:sz w:val="20"/>
              </w:rPr>
              <w:t>mail Address</w:t>
            </w:r>
            <w:r w:rsidR="00125281" w:rsidRPr="005F58F2">
              <w:rPr>
                <w:b/>
                <w:sz w:val="20"/>
              </w:rPr>
              <w:t>:</w:t>
            </w:r>
          </w:p>
          <w:p w:rsidR="00125281" w:rsidRPr="005F58F2" w:rsidRDefault="00125281" w:rsidP="005F58F2">
            <w:pPr>
              <w:spacing w:before="0"/>
              <w:rPr>
                <w:b/>
                <w:sz w:val="20"/>
              </w:rPr>
            </w:pPr>
          </w:p>
        </w:tc>
        <w:tc>
          <w:tcPr>
            <w:tcW w:w="7194" w:type="dxa"/>
          </w:tcPr>
          <w:p w:rsidR="00125281" w:rsidRPr="005F58F2" w:rsidRDefault="00125281" w:rsidP="005F58F2">
            <w:pPr>
              <w:spacing w:before="0"/>
              <w:cnfStyle w:val="000000100000" w:firstRow="0" w:lastRow="0" w:firstColumn="0" w:lastColumn="0" w:oddVBand="0" w:evenVBand="0" w:oddHBand="1" w:evenHBand="0" w:firstRowFirstColumn="0" w:firstRowLastColumn="0" w:lastRowFirstColumn="0" w:lastRowLastColumn="0"/>
              <w:rPr>
                <w:sz w:val="20"/>
              </w:rPr>
            </w:pPr>
          </w:p>
        </w:tc>
      </w:tr>
      <w:tr w:rsidR="00C63173" w:rsidRPr="005F58F2" w:rsidTr="00C631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shd w:val="clear" w:color="auto" w:fill="auto"/>
          </w:tcPr>
          <w:p w:rsidR="00C63173" w:rsidRPr="005F58F2" w:rsidRDefault="00C63173" w:rsidP="005F58F2">
            <w:pPr>
              <w:spacing w:before="0"/>
              <w:rPr>
                <w:b/>
                <w:sz w:val="20"/>
              </w:rPr>
            </w:pPr>
            <w:r w:rsidRPr="005F58F2">
              <w:rPr>
                <w:b/>
                <w:sz w:val="20"/>
              </w:rPr>
              <w:t>Business Address:</w:t>
            </w:r>
          </w:p>
          <w:p w:rsidR="00C63173" w:rsidRPr="005F58F2" w:rsidRDefault="00C63173" w:rsidP="005F58F2">
            <w:pPr>
              <w:spacing w:before="0"/>
              <w:rPr>
                <w:b/>
                <w:sz w:val="20"/>
              </w:rPr>
            </w:pPr>
          </w:p>
        </w:tc>
        <w:tc>
          <w:tcPr>
            <w:tcW w:w="7194" w:type="dxa"/>
            <w:shd w:val="clear" w:color="auto" w:fill="auto"/>
          </w:tcPr>
          <w:p w:rsidR="00C63173" w:rsidRPr="005F58F2" w:rsidRDefault="00C63173" w:rsidP="005F58F2">
            <w:pPr>
              <w:spacing w:before="0"/>
              <w:cnfStyle w:val="000000010000" w:firstRow="0" w:lastRow="0" w:firstColumn="0" w:lastColumn="0" w:oddVBand="0" w:evenVBand="0" w:oddHBand="0" w:evenHBand="1" w:firstRowFirstColumn="0" w:firstRowLastColumn="0" w:lastRowFirstColumn="0" w:lastRowLastColumn="0"/>
              <w:rPr>
                <w:sz w:val="20"/>
              </w:rPr>
            </w:pPr>
          </w:p>
        </w:tc>
      </w:tr>
      <w:tr w:rsidR="00125281" w:rsidRPr="005F58F2" w:rsidTr="00CF06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rsidR="00125281" w:rsidRPr="005F58F2" w:rsidRDefault="00C63173" w:rsidP="005F58F2">
            <w:pPr>
              <w:spacing w:before="0"/>
              <w:rPr>
                <w:b/>
                <w:sz w:val="20"/>
              </w:rPr>
            </w:pPr>
            <w:r w:rsidRPr="005F58F2">
              <w:rPr>
                <w:b/>
                <w:sz w:val="20"/>
              </w:rPr>
              <w:t>Postal</w:t>
            </w:r>
            <w:r w:rsidR="00125281" w:rsidRPr="005F58F2">
              <w:rPr>
                <w:b/>
                <w:sz w:val="20"/>
              </w:rPr>
              <w:t xml:space="preserve"> Address:</w:t>
            </w:r>
          </w:p>
          <w:p w:rsidR="00125281" w:rsidRPr="005F58F2" w:rsidRDefault="00125281" w:rsidP="005F58F2">
            <w:pPr>
              <w:spacing w:before="0"/>
              <w:rPr>
                <w:b/>
                <w:sz w:val="20"/>
              </w:rPr>
            </w:pPr>
          </w:p>
        </w:tc>
        <w:tc>
          <w:tcPr>
            <w:tcW w:w="7194" w:type="dxa"/>
          </w:tcPr>
          <w:p w:rsidR="00125281" w:rsidRPr="005F58F2" w:rsidRDefault="00125281" w:rsidP="005F58F2">
            <w:pPr>
              <w:spacing w:before="0"/>
              <w:cnfStyle w:val="000000100000" w:firstRow="0" w:lastRow="0" w:firstColumn="0" w:lastColumn="0" w:oddVBand="0" w:evenVBand="0" w:oddHBand="1" w:evenHBand="0" w:firstRowFirstColumn="0" w:firstRowLastColumn="0" w:lastRowFirstColumn="0" w:lastRowLastColumn="0"/>
              <w:rPr>
                <w:sz w:val="20"/>
              </w:rPr>
            </w:pPr>
          </w:p>
        </w:tc>
      </w:tr>
    </w:tbl>
    <w:p w:rsidR="00A213CB" w:rsidRDefault="00A213CB" w:rsidP="00125281"/>
    <w:p w:rsidR="00F26667" w:rsidRPr="00CF06C9" w:rsidRDefault="00CC1CB3" w:rsidP="00F26667">
      <w:pPr>
        <w:pStyle w:val="Heading1"/>
        <w:rPr>
          <w:b/>
          <w:sz w:val="28"/>
        </w:rPr>
      </w:pPr>
      <w:r>
        <w:rPr>
          <w:b/>
          <w:sz w:val="28"/>
        </w:rPr>
        <w:t xml:space="preserve">Essential </w:t>
      </w:r>
      <w:r w:rsidR="00F26667">
        <w:rPr>
          <w:b/>
          <w:sz w:val="28"/>
        </w:rPr>
        <w:t>Activity</w:t>
      </w:r>
      <w:r w:rsidR="00F26667" w:rsidRPr="00CF06C9">
        <w:rPr>
          <w:b/>
          <w:sz w:val="28"/>
        </w:rPr>
        <w:t xml:space="preserve"> Details</w:t>
      </w:r>
      <w:r>
        <w:rPr>
          <w:b/>
          <w:sz w:val="28"/>
        </w:rPr>
        <w:t xml:space="preserve"> and Checklist</w:t>
      </w:r>
      <w:r w:rsidR="00F26667">
        <w:rPr>
          <w:b/>
          <w:sz w:val="28"/>
        </w:rPr>
        <w:t xml:space="preserve"> – Section B</w:t>
      </w:r>
    </w:p>
    <w:tbl>
      <w:tblPr>
        <w:tblStyle w:val="NTGtable"/>
        <w:tblW w:w="0" w:type="auto"/>
        <w:tblLook w:val="04A0" w:firstRow="1" w:lastRow="0" w:firstColumn="1" w:lastColumn="0" w:noHBand="0" w:noVBand="1"/>
      </w:tblPr>
      <w:tblGrid>
        <w:gridCol w:w="6516"/>
        <w:gridCol w:w="3792"/>
      </w:tblGrid>
      <w:tr w:rsidR="00125281" w:rsidTr="00CC1CB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516" w:type="dxa"/>
          </w:tcPr>
          <w:p w:rsidR="00125281" w:rsidRDefault="00125281" w:rsidP="00DE3541"/>
        </w:tc>
        <w:tc>
          <w:tcPr>
            <w:tcW w:w="3792" w:type="dxa"/>
          </w:tcPr>
          <w:p w:rsidR="00125281" w:rsidRDefault="00125281" w:rsidP="00DE3541">
            <w:pPr>
              <w:cnfStyle w:val="100000000000" w:firstRow="1" w:lastRow="0" w:firstColumn="0" w:lastColumn="0" w:oddVBand="0" w:evenVBand="0" w:oddHBand="0" w:evenHBand="0" w:firstRowFirstColumn="0" w:firstRowLastColumn="0" w:lastRowFirstColumn="0" w:lastRowLastColumn="0"/>
            </w:pPr>
            <w:r>
              <w:t>RESPONSE (Yes/No)</w:t>
            </w:r>
          </w:p>
        </w:tc>
      </w:tr>
      <w:tr w:rsidR="00125281" w:rsidTr="00CC1C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6" w:type="dxa"/>
          </w:tcPr>
          <w:p w:rsidR="00CC1CB3" w:rsidRPr="00CC1CB3" w:rsidRDefault="00125281" w:rsidP="00CC1CB3">
            <w:pPr>
              <w:rPr>
                <w:sz w:val="20"/>
              </w:rPr>
            </w:pPr>
            <w:r w:rsidRPr="00CC1CB3">
              <w:rPr>
                <w:sz w:val="20"/>
              </w:rPr>
              <w:t>Is your work regarded as an essential service?</w:t>
            </w:r>
            <w:r w:rsidR="00CC1CB3" w:rsidRPr="00CC1CB3">
              <w:rPr>
                <w:sz w:val="20"/>
              </w:rPr>
              <w:t xml:space="preserve"> </w:t>
            </w:r>
            <w:r w:rsidR="005F0B12">
              <w:rPr>
                <w:sz w:val="20"/>
              </w:rPr>
              <w:t>(refer to Schedule A)</w:t>
            </w:r>
            <w:r w:rsidR="005F0B12" w:rsidRPr="00CC1CB3">
              <w:rPr>
                <w:sz w:val="20"/>
              </w:rPr>
              <w:t xml:space="preserve"> </w:t>
            </w:r>
            <w:r w:rsidR="00CC1CB3" w:rsidRPr="00CC1CB3">
              <w:rPr>
                <w:sz w:val="20"/>
              </w:rPr>
              <w:t>Please describe the work you have been asked to perform</w:t>
            </w:r>
          </w:p>
          <w:p w:rsidR="00CC1CB3" w:rsidRPr="00CC1CB3" w:rsidRDefault="00CC1CB3" w:rsidP="00CC1CB3">
            <w:pPr>
              <w:rPr>
                <w:sz w:val="20"/>
              </w:rPr>
            </w:pPr>
          </w:p>
        </w:tc>
        <w:tc>
          <w:tcPr>
            <w:tcW w:w="3792" w:type="dxa"/>
          </w:tcPr>
          <w:p w:rsidR="00125281" w:rsidRPr="00CC1CB3" w:rsidRDefault="00125281" w:rsidP="00DE3541">
            <w:pPr>
              <w:cnfStyle w:val="000000100000" w:firstRow="0" w:lastRow="0" w:firstColumn="0" w:lastColumn="0" w:oddVBand="0" w:evenVBand="0" w:oddHBand="1" w:evenHBand="0" w:firstRowFirstColumn="0" w:firstRowLastColumn="0" w:lastRowFirstColumn="0" w:lastRowLastColumn="0"/>
              <w:rPr>
                <w:sz w:val="20"/>
              </w:rPr>
            </w:pPr>
          </w:p>
        </w:tc>
      </w:tr>
      <w:tr w:rsidR="00125281" w:rsidTr="00CC1CB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6" w:type="dxa"/>
          </w:tcPr>
          <w:p w:rsidR="00125281" w:rsidRPr="00CC1CB3" w:rsidRDefault="00125281" w:rsidP="00CC1CB3">
            <w:pPr>
              <w:rPr>
                <w:sz w:val="20"/>
              </w:rPr>
            </w:pPr>
            <w:r w:rsidRPr="00CC1CB3">
              <w:rPr>
                <w:sz w:val="20"/>
              </w:rPr>
              <w:t xml:space="preserve">Do you have </w:t>
            </w:r>
            <w:r w:rsidR="00CC1CB3" w:rsidRPr="00CC1CB3">
              <w:rPr>
                <w:sz w:val="20"/>
              </w:rPr>
              <w:t>permission</w:t>
            </w:r>
            <w:r w:rsidRPr="00CC1CB3">
              <w:rPr>
                <w:sz w:val="20"/>
              </w:rPr>
              <w:t xml:space="preserve"> from your employer to travel remotely? </w:t>
            </w:r>
            <w:r w:rsidR="00CC1CB3" w:rsidRPr="00CC1CB3">
              <w:rPr>
                <w:sz w:val="20"/>
              </w:rPr>
              <w:t>P</w:t>
            </w:r>
            <w:r w:rsidRPr="00CC1CB3">
              <w:rPr>
                <w:sz w:val="20"/>
              </w:rPr>
              <w:t>lease provide written evidence of support.</w:t>
            </w:r>
            <w:r w:rsidR="00A213CB" w:rsidRPr="00CC1CB3">
              <w:rPr>
                <w:sz w:val="20"/>
              </w:rPr>
              <w:t xml:space="preserve"> (</w:t>
            </w:r>
            <w:r w:rsidR="00CC1CB3" w:rsidRPr="00CC1CB3">
              <w:rPr>
                <w:sz w:val="20"/>
              </w:rPr>
              <w:t>An</w:t>
            </w:r>
            <w:r w:rsidR="00A213CB" w:rsidRPr="00CC1CB3">
              <w:rPr>
                <w:sz w:val="20"/>
              </w:rPr>
              <w:t xml:space="preserve"> </w:t>
            </w:r>
            <w:r w:rsidR="003649E0" w:rsidRPr="00CC1CB3">
              <w:rPr>
                <w:sz w:val="20"/>
              </w:rPr>
              <w:t>organisation</w:t>
            </w:r>
            <w:r w:rsidR="00A213CB" w:rsidRPr="00CC1CB3">
              <w:rPr>
                <w:sz w:val="20"/>
              </w:rPr>
              <w:t xml:space="preserve"> letter may include </w:t>
            </w:r>
            <w:r w:rsidR="00CC1CB3" w:rsidRPr="00CC1CB3">
              <w:rPr>
                <w:sz w:val="20"/>
              </w:rPr>
              <w:t>permission for multiple employees</w:t>
            </w:r>
            <w:r w:rsidR="00A213CB" w:rsidRPr="00CC1CB3">
              <w:rPr>
                <w:sz w:val="20"/>
              </w:rPr>
              <w:t>).</w:t>
            </w:r>
          </w:p>
        </w:tc>
        <w:tc>
          <w:tcPr>
            <w:tcW w:w="3792" w:type="dxa"/>
          </w:tcPr>
          <w:p w:rsidR="00125281" w:rsidRPr="00CC1CB3" w:rsidRDefault="00125281" w:rsidP="00DE3541">
            <w:pPr>
              <w:cnfStyle w:val="000000010000" w:firstRow="0" w:lastRow="0" w:firstColumn="0" w:lastColumn="0" w:oddVBand="0" w:evenVBand="0" w:oddHBand="0" w:evenHBand="1" w:firstRowFirstColumn="0" w:firstRowLastColumn="0" w:lastRowFirstColumn="0" w:lastRowLastColumn="0"/>
              <w:rPr>
                <w:sz w:val="20"/>
              </w:rPr>
            </w:pPr>
          </w:p>
        </w:tc>
      </w:tr>
      <w:tr w:rsidR="00125281" w:rsidTr="00CC1C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6" w:type="dxa"/>
          </w:tcPr>
          <w:p w:rsidR="00125281" w:rsidRPr="00CC1CB3" w:rsidRDefault="0072576D" w:rsidP="009503CE">
            <w:pPr>
              <w:rPr>
                <w:sz w:val="20"/>
              </w:rPr>
            </w:pPr>
            <w:r>
              <w:rPr>
                <w:sz w:val="20"/>
              </w:rPr>
              <w:t>Please</w:t>
            </w:r>
            <w:r w:rsidR="00A213CB" w:rsidRPr="00CC1CB3">
              <w:rPr>
                <w:sz w:val="20"/>
              </w:rPr>
              <w:t xml:space="preserve"> at</w:t>
            </w:r>
            <w:r w:rsidR="00CC1CB3" w:rsidRPr="00CC1CB3">
              <w:rPr>
                <w:sz w:val="20"/>
              </w:rPr>
              <w:t xml:space="preserve">tach </w:t>
            </w:r>
            <w:r w:rsidR="00A35B5B" w:rsidRPr="00CC1CB3">
              <w:rPr>
                <w:sz w:val="20"/>
              </w:rPr>
              <w:t xml:space="preserve">your </w:t>
            </w:r>
            <w:r w:rsidR="00D703CE">
              <w:rPr>
                <w:sz w:val="20"/>
              </w:rPr>
              <w:t>organisation</w:t>
            </w:r>
            <w:r>
              <w:rPr>
                <w:sz w:val="20"/>
              </w:rPr>
              <w:t>’s</w:t>
            </w:r>
            <w:r w:rsidR="00D703CE">
              <w:rPr>
                <w:sz w:val="20"/>
              </w:rPr>
              <w:t xml:space="preserve"> </w:t>
            </w:r>
            <w:r w:rsidR="00A35B5B" w:rsidRPr="00CC1CB3">
              <w:rPr>
                <w:sz w:val="20"/>
              </w:rPr>
              <w:t>COVID-19 Plan</w:t>
            </w:r>
          </w:p>
        </w:tc>
        <w:tc>
          <w:tcPr>
            <w:tcW w:w="3792" w:type="dxa"/>
          </w:tcPr>
          <w:p w:rsidR="00125281" w:rsidRPr="00CC1CB3" w:rsidRDefault="00125281" w:rsidP="00DE3541">
            <w:pPr>
              <w:cnfStyle w:val="000000100000" w:firstRow="0" w:lastRow="0" w:firstColumn="0" w:lastColumn="0" w:oddVBand="0" w:evenVBand="0" w:oddHBand="1" w:evenHBand="0" w:firstRowFirstColumn="0" w:firstRowLastColumn="0" w:lastRowFirstColumn="0" w:lastRowLastColumn="0"/>
              <w:rPr>
                <w:sz w:val="20"/>
              </w:rPr>
            </w:pPr>
          </w:p>
        </w:tc>
      </w:tr>
      <w:tr w:rsidR="00125281" w:rsidTr="00CC1CB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6" w:type="dxa"/>
          </w:tcPr>
          <w:p w:rsidR="00125281" w:rsidRPr="00CC1CB3" w:rsidRDefault="00125281" w:rsidP="00DE3541">
            <w:pPr>
              <w:rPr>
                <w:sz w:val="20"/>
              </w:rPr>
            </w:pPr>
            <w:r w:rsidRPr="00CC1CB3">
              <w:rPr>
                <w:sz w:val="20"/>
              </w:rPr>
              <w:t>What is the risk to the community if you do not carry out this work?</w:t>
            </w:r>
          </w:p>
        </w:tc>
        <w:tc>
          <w:tcPr>
            <w:tcW w:w="3792" w:type="dxa"/>
          </w:tcPr>
          <w:p w:rsidR="00125281" w:rsidRPr="00CC1CB3" w:rsidRDefault="00125281" w:rsidP="00DE3541">
            <w:pPr>
              <w:cnfStyle w:val="000000010000" w:firstRow="0" w:lastRow="0" w:firstColumn="0" w:lastColumn="0" w:oddVBand="0" w:evenVBand="0" w:oddHBand="0" w:evenHBand="1" w:firstRowFirstColumn="0" w:firstRowLastColumn="0" w:lastRowFirstColumn="0" w:lastRowLastColumn="0"/>
              <w:rPr>
                <w:sz w:val="20"/>
              </w:rPr>
            </w:pPr>
          </w:p>
        </w:tc>
      </w:tr>
      <w:tr w:rsidR="00A213CB" w:rsidTr="00CC1C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6" w:type="dxa"/>
          </w:tcPr>
          <w:p w:rsidR="00A213CB" w:rsidRPr="00CC1CB3" w:rsidRDefault="00F26667" w:rsidP="00F26667">
            <w:pPr>
              <w:rPr>
                <w:sz w:val="20"/>
              </w:rPr>
            </w:pPr>
            <w:r w:rsidRPr="00CC1CB3">
              <w:rPr>
                <w:sz w:val="20"/>
              </w:rPr>
              <w:t xml:space="preserve">What </w:t>
            </w:r>
            <w:r w:rsidR="005D14BD" w:rsidRPr="00CC1CB3">
              <w:rPr>
                <w:sz w:val="20"/>
              </w:rPr>
              <w:t xml:space="preserve">community or </w:t>
            </w:r>
            <w:r w:rsidRPr="00CC1CB3">
              <w:rPr>
                <w:sz w:val="20"/>
              </w:rPr>
              <w:t>communities</w:t>
            </w:r>
            <w:r w:rsidR="00A213CB" w:rsidRPr="00CC1CB3">
              <w:rPr>
                <w:sz w:val="20"/>
              </w:rPr>
              <w:t xml:space="preserve"> you will visit? </w:t>
            </w:r>
          </w:p>
          <w:p w:rsidR="00F26667" w:rsidRPr="00CC1CB3" w:rsidRDefault="00F26667" w:rsidP="00F26667">
            <w:pPr>
              <w:rPr>
                <w:sz w:val="20"/>
              </w:rPr>
            </w:pPr>
          </w:p>
        </w:tc>
        <w:tc>
          <w:tcPr>
            <w:tcW w:w="3792" w:type="dxa"/>
          </w:tcPr>
          <w:p w:rsidR="00A213CB" w:rsidRPr="00CC1CB3" w:rsidRDefault="00A213CB" w:rsidP="00DE3541">
            <w:pPr>
              <w:cnfStyle w:val="000000100000" w:firstRow="0" w:lastRow="0" w:firstColumn="0" w:lastColumn="0" w:oddVBand="0" w:evenVBand="0" w:oddHBand="1" w:evenHBand="0" w:firstRowFirstColumn="0" w:firstRowLastColumn="0" w:lastRowFirstColumn="0" w:lastRowLastColumn="0"/>
              <w:rPr>
                <w:sz w:val="20"/>
              </w:rPr>
            </w:pPr>
          </w:p>
        </w:tc>
      </w:tr>
      <w:tr w:rsidR="00B00E21" w:rsidTr="00CC1CB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6" w:type="dxa"/>
          </w:tcPr>
          <w:p w:rsidR="00B00E21" w:rsidRPr="00CC1CB3" w:rsidRDefault="00B00E21" w:rsidP="00DE3541">
            <w:pPr>
              <w:rPr>
                <w:sz w:val="20"/>
              </w:rPr>
            </w:pPr>
            <w:r w:rsidRPr="00CC1CB3">
              <w:rPr>
                <w:sz w:val="20"/>
              </w:rPr>
              <w:t>How long will you be in each community?</w:t>
            </w:r>
          </w:p>
        </w:tc>
        <w:tc>
          <w:tcPr>
            <w:tcW w:w="3792" w:type="dxa"/>
          </w:tcPr>
          <w:sdt>
            <w:sdtPr>
              <w:rPr>
                <w:sz w:val="20"/>
              </w:rPr>
              <w:id w:val="1553428380"/>
              <w:placeholder>
                <w:docPart w:val="DefaultPlaceholder_-1854013439"/>
              </w:placeholder>
              <w:showingPlcHdr/>
              <w:dropDownList>
                <w:listItem w:value="Choose an item."/>
                <w:listItem w:displayText="0-1 hours" w:value="0-1 hours"/>
                <w:listItem w:displayText="2-6 hours" w:value="2-6 hours"/>
                <w:listItem w:displayText="6-24 hours" w:value="6-24 hours"/>
                <w:listItem w:displayText="1-6 days" w:value="1-6 days"/>
                <w:listItem w:displayText="1-12 weeks" w:value="1-12 weeks"/>
              </w:dropDownList>
            </w:sdtPr>
            <w:sdtEndPr/>
            <w:sdtContent>
              <w:p w:rsidR="00144457" w:rsidRPr="00CC1CB3" w:rsidRDefault="00144457" w:rsidP="00DE3541">
                <w:pPr>
                  <w:cnfStyle w:val="000000010000" w:firstRow="0" w:lastRow="0" w:firstColumn="0" w:lastColumn="0" w:oddVBand="0" w:evenVBand="0" w:oddHBand="0" w:evenHBand="1" w:firstRowFirstColumn="0" w:firstRowLastColumn="0" w:lastRowFirstColumn="0" w:lastRowLastColumn="0"/>
                  <w:rPr>
                    <w:sz w:val="20"/>
                  </w:rPr>
                </w:pPr>
                <w:r w:rsidRPr="00CC1CB3">
                  <w:rPr>
                    <w:rStyle w:val="PlaceholderText"/>
                    <w:sz w:val="20"/>
                  </w:rPr>
                  <w:t>Choose an item.</w:t>
                </w:r>
              </w:p>
            </w:sdtContent>
          </w:sdt>
          <w:p w:rsidR="00B00E21" w:rsidRPr="00CC1CB3" w:rsidRDefault="00B00E21" w:rsidP="00B00E21">
            <w:pPr>
              <w:cnfStyle w:val="000000010000" w:firstRow="0" w:lastRow="0" w:firstColumn="0" w:lastColumn="0" w:oddVBand="0" w:evenVBand="0" w:oddHBand="0" w:evenHBand="1" w:firstRowFirstColumn="0" w:firstRowLastColumn="0" w:lastRowFirstColumn="0" w:lastRowLastColumn="0"/>
              <w:rPr>
                <w:sz w:val="20"/>
              </w:rPr>
            </w:pPr>
          </w:p>
        </w:tc>
      </w:tr>
      <w:tr w:rsidR="00D27A76" w:rsidTr="00CC1C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6" w:type="dxa"/>
          </w:tcPr>
          <w:p w:rsidR="00D27A76" w:rsidRPr="00CC1CB3" w:rsidRDefault="00D27A76" w:rsidP="00DE3541">
            <w:pPr>
              <w:rPr>
                <w:sz w:val="20"/>
              </w:rPr>
            </w:pPr>
            <w:r>
              <w:rPr>
                <w:sz w:val="20"/>
              </w:rPr>
              <w:t>Have you attached a copy of a photo ID with your application?</w:t>
            </w:r>
          </w:p>
        </w:tc>
        <w:tc>
          <w:tcPr>
            <w:tcW w:w="3792" w:type="dxa"/>
          </w:tcPr>
          <w:p w:rsidR="00D27A76" w:rsidRDefault="00D27A76" w:rsidP="00DE3541">
            <w:pPr>
              <w:cnfStyle w:val="000000100000" w:firstRow="0" w:lastRow="0" w:firstColumn="0" w:lastColumn="0" w:oddVBand="0" w:evenVBand="0" w:oddHBand="1" w:evenHBand="0" w:firstRowFirstColumn="0" w:firstRowLastColumn="0" w:lastRowFirstColumn="0" w:lastRowLastColumn="0"/>
              <w:rPr>
                <w:sz w:val="20"/>
              </w:rPr>
            </w:pPr>
          </w:p>
        </w:tc>
      </w:tr>
    </w:tbl>
    <w:p w:rsidR="0035297A" w:rsidRDefault="0035297A" w:rsidP="00973BD2">
      <w:pPr>
        <w:rPr>
          <w:lang w:eastAsia="en-AU"/>
        </w:rPr>
      </w:pPr>
    </w:p>
    <w:p w:rsidR="0077507C" w:rsidRPr="0077507C" w:rsidRDefault="0077507C" w:rsidP="0077507C">
      <w:pPr>
        <w:pStyle w:val="Heading1"/>
        <w:rPr>
          <w:b/>
          <w:sz w:val="28"/>
        </w:rPr>
      </w:pPr>
      <w:r>
        <w:rPr>
          <w:b/>
          <w:sz w:val="28"/>
        </w:rPr>
        <w:t>Receiving your card</w:t>
      </w:r>
    </w:p>
    <w:p w:rsidR="0077507C" w:rsidRPr="00CC1CB3" w:rsidRDefault="0077507C" w:rsidP="0077507C">
      <w:pPr>
        <w:rPr>
          <w:sz w:val="20"/>
          <w:szCs w:val="20"/>
          <w:lang w:eastAsia="en-AU"/>
        </w:rPr>
      </w:pPr>
      <w:r w:rsidRPr="00CC1CB3">
        <w:rPr>
          <w:sz w:val="20"/>
          <w:szCs w:val="20"/>
          <w:lang w:eastAsia="en-AU"/>
        </w:rPr>
        <w:t xml:space="preserve">Once your application is approved, </w:t>
      </w:r>
      <w:r w:rsidR="00D27A76">
        <w:rPr>
          <w:sz w:val="20"/>
          <w:szCs w:val="20"/>
          <w:lang w:eastAsia="en-AU"/>
        </w:rPr>
        <w:t xml:space="preserve">an interim electronic version of </w:t>
      </w:r>
      <w:r w:rsidRPr="00CC1CB3">
        <w:rPr>
          <w:sz w:val="20"/>
          <w:szCs w:val="20"/>
          <w:lang w:eastAsia="en-AU"/>
        </w:rPr>
        <w:t xml:space="preserve">your </w:t>
      </w:r>
      <w:r w:rsidR="00D27A76">
        <w:rPr>
          <w:sz w:val="20"/>
          <w:szCs w:val="20"/>
          <w:lang w:eastAsia="en-AU"/>
        </w:rPr>
        <w:t xml:space="preserve">ID </w:t>
      </w:r>
      <w:r w:rsidRPr="00CC1CB3">
        <w:rPr>
          <w:sz w:val="20"/>
          <w:szCs w:val="20"/>
          <w:lang w:eastAsia="en-AU"/>
        </w:rPr>
        <w:t xml:space="preserve">card </w:t>
      </w:r>
      <w:r w:rsidR="00D27A76">
        <w:rPr>
          <w:sz w:val="20"/>
          <w:szCs w:val="20"/>
          <w:lang w:eastAsia="en-AU"/>
        </w:rPr>
        <w:t>will be sent</w:t>
      </w:r>
      <w:r w:rsidRPr="00CC1CB3">
        <w:rPr>
          <w:sz w:val="20"/>
          <w:szCs w:val="20"/>
          <w:lang w:eastAsia="en-AU"/>
        </w:rPr>
        <w:t xml:space="preserve"> to you </w:t>
      </w:r>
      <w:r w:rsidR="00D27A76">
        <w:rPr>
          <w:sz w:val="20"/>
          <w:szCs w:val="20"/>
          <w:lang w:eastAsia="en-AU"/>
        </w:rPr>
        <w:t xml:space="preserve">via email to be used until your hard copy card is issued in the </w:t>
      </w:r>
      <w:r w:rsidRPr="00CC1CB3">
        <w:rPr>
          <w:sz w:val="20"/>
          <w:szCs w:val="20"/>
          <w:lang w:eastAsia="en-AU"/>
        </w:rPr>
        <w:t xml:space="preserve">mail (using the address provided in </w:t>
      </w:r>
      <w:r w:rsidR="00D27A76">
        <w:rPr>
          <w:sz w:val="20"/>
          <w:szCs w:val="20"/>
          <w:lang w:eastAsia="en-AU"/>
        </w:rPr>
        <w:t>Section A).</w:t>
      </w:r>
    </w:p>
    <w:p w:rsidR="005D14BD" w:rsidRPr="00CF06C9" w:rsidRDefault="005D14BD" w:rsidP="005D14BD">
      <w:pPr>
        <w:pStyle w:val="Heading1"/>
        <w:rPr>
          <w:b/>
          <w:sz w:val="28"/>
        </w:rPr>
      </w:pPr>
      <w:r>
        <w:rPr>
          <w:b/>
          <w:sz w:val="28"/>
        </w:rPr>
        <w:t xml:space="preserve">ID </w:t>
      </w:r>
      <w:proofErr w:type="gramStart"/>
      <w:r>
        <w:rPr>
          <w:b/>
          <w:sz w:val="28"/>
        </w:rPr>
        <w:t>Card</w:t>
      </w:r>
      <w:proofErr w:type="gramEnd"/>
      <w:r>
        <w:rPr>
          <w:b/>
          <w:sz w:val="28"/>
        </w:rPr>
        <w:t xml:space="preserve"> - Photo</w:t>
      </w:r>
    </w:p>
    <w:p w:rsidR="002F4FC3" w:rsidRDefault="0035297A" w:rsidP="002F4FC3">
      <w:pPr>
        <w:rPr>
          <w:sz w:val="20"/>
          <w:szCs w:val="20"/>
          <w:lang w:eastAsia="en-AU"/>
        </w:rPr>
      </w:pPr>
      <w:r w:rsidRPr="00CC1CB3">
        <w:rPr>
          <w:sz w:val="20"/>
          <w:szCs w:val="20"/>
          <w:lang w:eastAsia="en-AU"/>
        </w:rPr>
        <w:t xml:space="preserve">A photo will be required for your </w:t>
      </w:r>
      <w:r w:rsidR="00D703CE">
        <w:rPr>
          <w:sz w:val="20"/>
          <w:szCs w:val="20"/>
          <w:lang w:eastAsia="en-AU"/>
        </w:rPr>
        <w:t xml:space="preserve">Approved </w:t>
      </w:r>
      <w:r w:rsidRPr="00CC1CB3">
        <w:rPr>
          <w:sz w:val="20"/>
          <w:szCs w:val="20"/>
          <w:lang w:eastAsia="en-AU"/>
        </w:rPr>
        <w:t xml:space="preserve">Remote Essential Worker Card. </w:t>
      </w:r>
      <w:r w:rsidR="002F4FC3">
        <w:rPr>
          <w:sz w:val="20"/>
          <w:szCs w:val="20"/>
          <w:lang w:eastAsia="en-AU"/>
        </w:rPr>
        <w:t>You can upload a digital photo below. You will also need to attach a copy of a photo ID to your application for verification.</w:t>
      </w:r>
    </w:p>
    <w:p w:rsidR="0077507C" w:rsidRPr="00CC1CB3" w:rsidRDefault="0077507C" w:rsidP="0077507C">
      <w:pPr>
        <w:rPr>
          <w:sz w:val="20"/>
          <w:szCs w:val="20"/>
          <w:lang w:eastAsia="en-AU"/>
        </w:rPr>
      </w:pPr>
      <w:r w:rsidRPr="00CC1CB3">
        <w:rPr>
          <w:sz w:val="20"/>
          <w:szCs w:val="20"/>
          <w:lang w:eastAsia="en-AU"/>
        </w:rPr>
        <w:t xml:space="preserve">You must submit a photo that meets </w:t>
      </w:r>
      <w:r w:rsidR="002F4FC3">
        <w:rPr>
          <w:sz w:val="20"/>
          <w:szCs w:val="20"/>
          <w:lang w:eastAsia="en-AU"/>
        </w:rPr>
        <w:t>all the following requirements:</w:t>
      </w:r>
    </w:p>
    <w:p w:rsidR="0077507C" w:rsidRPr="00CC1CB3" w:rsidRDefault="0077507C" w:rsidP="00522DF1">
      <w:pPr>
        <w:pStyle w:val="ListParagraph"/>
        <w:numPr>
          <w:ilvl w:val="0"/>
          <w:numId w:val="10"/>
        </w:numPr>
        <w:spacing w:after="0" w:line="276" w:lineRule="auto"/>
        <w:rPr>
          <w:sz w:val="20"/>
          <w:szCs w:val="20"/>
          <w:lang w:eastAsia="en-AU"/>
        </w:rPr>
      </w:pPr>
      <w:r w:rsidRPr="00CC1CB3">
        <w:rPr>
          <w:rFonts w:eastAsia="Calibri"/>
          <w:sz w:val="20"/>
          <w:szCs w:val="20"/>
          <w:lang w:eastAsia="en-AU"/>
        </w:rPr>
        <w:t>is less than six months old</w:t>
      </w:r>
      <w:r w:rsidRPr="00CC1CB3">
        <w:rPr>
          <w:sz w:val="20"/>
          <w:szCs w:val="20"/>
          <w:lang w:eastAsia="en-AU"/>
        </w:rPr>
        <w:t xml:space="preserve"> </w:t>
      </w:r>
    </w:p>
    <w:p w:rsidR="0077507C" w:rsidRPr="00CC1CB3" w:rsidRDefault="0077507C" w:rsidP="00522DF1">
      <w:pPr>
        <w:pStyle w:val="ListParagraph"/>
        <w:numPr>
          <w:ilvl w:val="0"/>
          <w:numId w:val="10"/>
        </w:numPr>
        <w:spacing w:after="0" w:line="276" w:lineRule="auto"/>
        <w:rPr>
          <w:sz w:val="20"/>
          <w:szCs w:val="20"/>
          <w:lang w:eastAsia="en-AU"/>
        </w:rPr>
      </w:pPr>
      <w:r w:rsidRPr="00CC1CB3">
        <w:rPr>
          <w:rFonts w:eastAsia="Calibri"/>
          <w:sz w:val="20"/>
          <w:szCs w:val="20"/>
          <w:lang w:eastAsia="en-AU"/>
        </w:rPr>
        <w:t>is 45mm to 50mm in height and 35mm to 40mm in width</w:t>
      </w:r>
      <w:r w:rsidRPr="00CC1CB3">
        <w:rPr>
          <w:sz w:val="20"/>
          <w:szCs w:val="20"/>
          <w:lang w:eastAsia="en-AU"/>
        </w:rPr>
        <w:t xml:space="preserve"> </w:t>
      </w:r>
    </w:p>
    <w:p w:rsidR="0077507C" w:rsidRPr="00CC1CB3" w:rsidRDefault="0077507C" w:rsidP="00522DF1">
      <w:pPr>
        <w:pStyle w:val="ListParagraph"/>
        <w:numPr>
          <w:ilvl w:val="0"/>
          <w:numId w:val="10"/>
        </w:numPr>
        <w:spacing w:after="0" w:line="276" w:lineRule="auto"/>
        <w:rPr>
          <w:sz w:val="20"/>
          <w:szCs w:val="20"/>
          <w:lang w:eastAsia="en-AU"/>
        </w:rPr>
      </w:pPr>
      <w:r w:rsidRPr="00CC1CB3">
        <w:rPr>
          <w:rFonts w:eastAsia="Calibri"/>
          <w:sz w:val="20"/>
          <w:szCs w:val="20"/>
          <w:lang w:eastAsia="en-AU"/>
        </w:rPr>
        <w:t>shows a close-up of your head and the top of your shoulders</w:t>
      </w:r>
      <w:r w:rsidRPr="00CC1CB3">
        <w:rPr>
          <w:sz w:val="20"/>
          <w:szCs w:val="20"/>
          <w:lang w:eastAsia="en-AU"/>
        </w:rPr>
        <w:t xml:space="preserve"> </w:t>
      </w:r>
    </w:p>
    <w:p w:rsidR="0077507C" w:rsidRPr="00CC1CB3" w:rsidRDefault="0077507C" w:rsidP="00522DF1">
      <w:pPr>
        <w:pStyle w:val="ListParagraph"/>
        <w:numPr>
          <w:ilvl w:val="0"/>
          <w:numId w:val="10"/>
        </w:numPr>
        <w:spacing w:after="0" w:line="276" w:lineRule="auto"/>
        <w:rPr>
          <w:sz w:val="20"/>
          <w:szCs w:val="20"/>
          <w:lang w:eastAsia="en-AU"/>
        </w:rPr>
      </w:pPr>
      <w:r w:rsidRPr="00CC1CB3">
        <w:rPr>
          <w:rFonts w:eastAsia="Calibri"/>
          <w:sz w:val="20"/>
          <w:szCs w:val="20"/>
          <w:lang w:eastAsia="en-AU"/>
        </w:rPr>
        <w:t>is centred and in focus</w:t>
      </w:r>
      <w:r w:rsidRPr="00CC1CB3">
        <w:rPr>
          <w:sz w:val="20"/>
          <w:szCs w:val="20"/>
          <w:lang w:eastAsia="en-AU"/>
        </w:rPr>
        <w:t xml:space="preserve"> </w:t>
      </w:r>
    </w:p>
    <w:p w:rsidR="0077507C" w:rsidRPr="00CC1CB3" w:rsidRDefault="0077507C" w:rsidP="00522DF1">
      <w:pPr>
        <w:pStyle w:val="ListParagraph"/>
        <w:numPr>
          <w:ilvl w:val="0"/>
          <w:numId w:val="10"/>
        </w:numPr>
        <w:spacing w:after="0" w:line="276" w:lineRule="auto"/>
        <w:rPr>
          <w:sz w:val="20"/>
          <w:szCs w:val="20"/>
          <w:lang w:eastAsia="en-AU"/>
        </w:rPr>
      </w:pPr>
      <w:r w:rsidRPr="00CC1CB3">
        <w:rPr>
          <w:rFonts w:eastAsia="Calibri"/>
          <w:sz w:val="20"/>
          <w:szCs w:val="20"/>
          <w:lang w:eastAsia="en-AU"/>
        </w:rPr>
        <w:t>was taken against a pale background with no shadows</w:t>
      </w:r>
      <w:r w:rsidRPr="00CC1CB3">
        <w:rPr>
          <w:sz w:val="20"/>
          <w:szCs w:val="20"/>
          <w:lang w:eastAsia="en-AU"/>
        </w:rPr>
        <w:t xml:space="preserve"> </w:t>
      </w:r>
    </w:p>
    <w:p w:rsidR="002F4FC3" w:rsidRPr="00D27A76" w:rsidRDefault="0077507C" w:rsidP="00D27A76">
      <w:pPr>
        <w:pStyle w:val="ListParagraph"/>
        <w:numPr>
          <w:ilvl w:val="0"/>
          <w:numId w:val="10"/>
        </w:numPr>
        <w:spacing w:after="0" w:line="276" w:lineRule="auto"/>
        <w:rPr>
          <w:sz w:val="20"/>
          <w:szCs w:val="20"/>
          <w:lang w:eastAsia="en-AU"/>
        </w:rPr>
      </w:pPr>
      <w:proofErr w:type="gramStart"/>
      <w:r w:rsidRPr="00CC1CB3">
        <w:rPr>
          <w:rFonts w:eastAsia="Calibri"/>
          <w:sz w:val="20"/>
          <w:szCs w:val="20"/>
          <w:lang w:eastAsia="en-AU"/>
        </w:rPr>
        <w:t>is</w:t>
      </w:r>
      <w:proofErr w:type="gramEnd"/>
      <w:r w:rsidRPr="00CC1CB3">
        <w:rPr>
          <w:rFonts w:eastAsia="Calibri"/>
          <w:sz w:val="20"/>
          <w:szCs w:val="20"/>
          <w:lang w:eastAsia="en-AU"/>
        </w:rPr>
        <w:t xml:space="preserve"> a high quality image in .jpeg format</w:t>
      </w:r>
      <w:r w:rsidR="00D703CE">
        <w:rPr>
          <w:rFonts w:eastAsia="Calibri"/>
          <w:sz w:val="20"/>
          <w:szCs w:val="20"/>
          <w:lang w:eastAsia="en-AU"/>
        </w:rPr>
        <w:t>.</w:t>
      </w:r>
    </w:p>
    <w:p w:rsidR="005D14BD" w:rsidRPr="00CF06C9" w:rsidRDefault="005D14BD" w:rsidP="0077507C">
      <w:pPr>
        <w:pStyle w:val="Heading1"/>
        <w:rPr>
          <w:b/>
          <w:sz w:val="28"/>
        </w:rPr>
      </w:pPr>
      <w:r>
        <w:rPr>
          <w:b/>
          <w:sz w:val="28"/>
        </w:rPr>
        <w:t>Vehicle Identification</w:t>
      </w:r>
    </w:p>
    <w:p w:rsidR="005D14BD" w:rsidRPr="00CC1CB3" w:rsidRDefault="005D14BD" w:rsidP="005D14BD">
      <w:pPr>
        <w:rPr>
          <w:sz w:val="20"/>
          <w:szCs w:val="20"/>
          <w:lang w:eastAsia="en-AU"/>
        </w:rPr>
      </w:pPr>
      <w:r w:rsidRPr="00CC1CB3">
        <w:rPr>
          <w:sz w:val="20"/>
          <w:szCs w:val="20"/>
          <w:lang w:eastAsia="en-AU"/>
        </w:rPr>
        <w:t>If you are driving a vehicle into a designated area, it will need to be identified as approved as well. Each vehicle will require a sticker to be applied to each side of the vehicle for the duration</w:t>
      </w:r>
      <w:r w:rsidR="00D703CE">
        <w:rPr>
          <w:sz w:val="20"/>
          <w:szCs w:val="20"/>
          <w:lang w:eastAsia="en-AU"/>
        </w:rPr>
        <w:t xml:space="preserve"> of your time in the designated area/s.</w:t>
      </w:r>
    </w:p>
    <w:tbl>
      <w:tblPr>
        <w:tblStyle w:val="NTGtable"/>
        <w:tblW w:w="10343" w:type="dxa"/>
        <w:tblLook w:val="04A0" w:firstRow="1" w:lastRow="0" w:firstColumn="1" w:lastColumn="0" w:noHBand="0" w:noVBand="1"/>
      </w:tblPr>
      <w:tblGrid>
        <w:gridCol w:w="6658"/>
        <w:gridCol w:w="3685"/>
      </w:tblGrid>
      <w:tr w:rsidR="007A272C" w:rsidRPr="00CC1CB3" w:rsidTr="007A272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658" w:type="dxa"/>
            <w:shd w:val="clear" w:color="auto" w:fill="auto"/>
          </w:tcPr>
          <w:p w:rsidR="007A272C" w:rsidRPr="00CC1CB3" w:rsidRDefault="00D703CE" w:rsidP="00D34A7C">
            <w:pPr>
              <w:rPr>
                <w:b w:val="0"/>
                <w:sz w:val="20"/>
              </w:rPr>
            </w:pPr>
            <w:r>
              <w:rPr>
                <w:b w:val="0"/>
                <w:sz w:val="20"/>
              </w:rPr>
              <w:t>Will you be driving your organisation</w:t>
            </w:r>
            <w:r w:rsidR="007A272C" w:rsidRPr="00CC1CB3">
              <w:rPr>
                <w:b w:val="0"/>
                <w:sz w:val="20"/>
              </w:rPr>
              <w:t xml:space="preserve"> vehicle into designated areas to perform your work?</w:t>
            </w:r>
          </w:p>
          <w:p w:rsidR="007A272C" w:rsidRPr="00CC1CB3" w:rsidRDefault="007A272C" w:rsidP="007A272C">
            <w:pPr>
              <w:jc w:val="center"/>
              <w:rPr>
                <w:b w:val="0"/>
                <w:sz w:val="20"/>
              </w:rPr>
            </w:pPr>
            <w:r w:rsidRPr="00CC1CB3">
              <w:rPr>
                <w:b w:val="0"/>
                <w:sz w:val="20"/>
              </w:rPr>
              <w:t>Yes    /   No</w:t>
            </w:r>
          </w:p>
          <w:p w:rsidR="007A272C" w:rsidRPr="00CC1CB3" w:rsidRDefault="007A272C" w:rsidP="00D34A7C">
            <w:pPr>
              <w:rPr>
                <w:b w:val="0"/>
                <w:sz w:val="20"/>
              </w:rPr>
            </w:pPr>
          </w:p>
        </w:tc>
        <w:tc>
          <w:tcPr>
            <w:tcW w:w="3685" w:type="dxa"/>
            <w:shd w:val="clear" w:color="auto" w:fill="auto"/>
          </w:tcPr>
          <w:p w:rsidR="007A272C" w:rsidRPr="00CC1CB3" w:rsidRDefault="007A272C" w:rsidP="00D34A7C">
            <w:pPr>
              <w:cnfStyle w:val="100000000000" w:firstRow="1" w:lastRow="0" w:firstColumn="0" w:lastColumn="0" w:oddVBand="0" w:evenVBand="0" w:oddHBand="0" w:evenHBand="0" w:firstRowFirstColumn="0" w:firstRowLastColumn="0" w:lastRowFirstColumn="0" w:lastRowLastColumn="0"/>
              <w:rPr>
                <w:b w:val="0"/>
                <w:sz w:val="20"/>
              </w:rPr>
            </w:pPr>
            <w:r w:rsidRPr="00CC1CB3">
              <w:rPr>
                <w:b w:val="0"/>
                <w:sz w:val="20"/>
              </w:rPr>
              <w:t xml:space="preserve">How many vehicles will be used for this work?  </w:t>
            </w:r>
          </w:p>
        </w:tc>
      </w:tr>
    </w:tbl>
    <w:p w:rsidR="00CC1CB3" w:rsidRPr="002F4FC3" w:rsidRDefault="007A272C" w:rsidP="002F4FC3">
      <w:pPr>
        <w:rPr>
          <w:sz w:val="20"/>
          <w:szCs w:val="20"/>
          <w:lang w:eastAsia="en-AU"/>
        </w:rPr>
      </w:pPr>
      <w:r w:rsidRPr="00CC1CB3">
        <w:rPr>
          <w:sz w:val="20"/>
          <w:szCs w:val="20"/>
          <w:lang w:eastAsia="en-AU"/>
        </w:rPr>
        <w:t>Vehicle stickers will be allocated based on the response above</w:t>
      </w:r>
      <w:r w:rsidR="0077507C" w:rsidRPr="00CC1CB3">
        <w:rPr>
          <w:sz w:val="20"/>
          <w:szCs w:val="20"/>
          <w:lang w:eastAsia="en-AU"/>
        </w:rPr>
        <w:t xml:space="preserve"> (2 per vehicle)</w:t>
      </w:r>
      <w:r w:rsidRPr="00CC1CB3">
        <w:rPr>
          <w:sz w:val="20"/>
          <w:szCs w:val="20"/>
          <w:lang w:eastAsia="en-AU"/>
        </w:rPr>
        <w:t xml:space="preserve"> and </w:t>
      </w:r>
      <w:r w:rsidR="00D27A76">
        <w:rPr>
          <w:sz w:val="20"/>
          <w:szCs w:val="20"/>
          <w:lang w:eastAsia="en-AU"/>
        </w:rPr>
        <w:t>will be posted to you.</w:t>
      </w:r>
    </w:p>
    <w:p w:rsidR="00125281" w:rsidRPr="00CC1CB3" w:rsidRDefault="00125281" w:rsidP="00CC1CB3">
      <w:pPr>
        <w:pStyle w:val="Heading1"/>
        <w:rPr>
          <w:b/>
          <w:sz w:val="28"/>
        </w:rPr>
      </w:pPr>
      <w:r w:rsidRPr="00CC1CB3">
        <w:rPr>
          <w:b/>
          <w:sz w:val="28"/>
        </w:rPr>
        <w:lastRenderedPageBreak/>
        <w:t>Special Conditions</w:t>
      </w:r>
    </w:p>
    <w:p w:rsidR="00CC1CB3" w:rsidRPr="00CC1CB3" w:rsidRDefault="00CC1CB3" w:rsidP="00125281">
      <w:pPr>
        <w:jc w:val="both"/>
        <w:rPr>
          <w:sz w:val="20"/>
          <w:lang w:eastAsia="en-AU"/>
        </w:rPr>
      </w:pPr>
      <w:r w:rsidRPr="00CC1CB3">
        <w:rPr>
          <w:sz w:val="20"/>
          <w:lang w:eastAsia="en-AU"/>
        </w:rPr>
        <w:t xml:space="preserve">An Approved Remote Essential Worker </w:t>
      </w:r>
      <w:r w:rsidR="00D703CE">
        <w:rPr>
          <w:sz w:val="20"/>
          <w:lang w:eastAsia="en-AU"/>
        </w:rPr>
        <w:t>C</w:t>
      </w:r>
      <w:r w:rsidR="006F13F6">
        <w:rPr>
          <w:sz w:val="20"/>
          <w:lang w:eastAsia="en-AU"/>
        </w:rPr>
        <w:t>ard is valid until 18 June 2020.</w:t>
      </w:r>
    </w:p>
    <w:p w:rsidR="00125281" w:rsidRPr="00CC1CB3" w:rsidRDefault="00125281" w:rsidP="00125281">
      <w:pPr>
        <w:jc w:val="both"/>
        <w:rPr>
          <w:sz w:val="20"/>
          <w:lang w:eastAsia="en-AU"/>
        </w:rPr>
      </w:pPr>
      <w:r w:rsidRPr="00CC1CB3">
        <w:rPr>
          <w:sz w:val="20"/>
          <w:lang w:eastAsia="en-AU"/>
        </w:rPr>
        <w:t xml:space="preserve">An Approved Remote Essential Worker </w:t>
      </w:r>
      <w:r w:rsidR="00D703CE">
        <w:rPr>
          <w:sz w:val="20"/>
          <w:lang w:eastAsia="en-AU"/>
        </w:rPr>
        <w:t>C</w:t>
      </w:r>
      <w:r w:rsidRPr="00CC1CB3">
        <w:rPr>
          <w:sz w:val="20"/>
          <w:lang w:eastAsia="en-AU"/>
        </w:rPr>
        <w:t>ard is only valid for work purposes and may be revoked at any time by the Aboriginal Land Council f</w:t>
      </w:r>
      <w:r w:rsidR="00550309" w:rsidRPr="00CC1CB3">
        <w:rPr>
          <w:sz w:val="20"/>
          <w:lang w:eastAsia="en-AU"/>
        </w:rPr>
        <w:t>rom the area you are working in or by the Northern Territory Government.</w:t>
      </w:r>
    </w:p>
    <w:p w:rsidR="00125281" w:rsidRPr="00CC1CB3" w:rsidRDefault="00125281" w:rsidP="00125281">
      <w:pPr>
        <w:jc w:val="both"/>
        <w:rPr>
          <w:sz w:val="20"/>
          <w:lang w:eastAsia="en-AU"/>
        </w:rPr>
      </w:pPr>
      <w:r w:rsidRPr="00CC1CB3">
        <w:rPr>
          <w:sz w:val="20"/>
          <w:lang w:eastAsia="en-AU"/>
        </w:rPr>
        <w:t xml:space="preserve">The Approved Remote Essential Worker card holder must not travel if feeling ill, or </w:t>
      </w:r>
      <w:r w:rsidR="00EA5F37" w:rsidRPr="00CC1CB3">
        <w:rPr>
          <w:sz w:val="20"/>
          <w:lang w:eastAsia="en-AU"/>
        </w:rPr>
        <w:t xml:space="preserve">if they </w:t>
      </w:r>
      <w:r w:rsidRPr="00CC1CB3">
        <w:rPr>
          <w:sz w:val="20"/>
          <w:lang w:eastAsia="en-AU"/>
        </w:rPr>
        <w:t xml:space="preserve">have any reason to believe they may have been exposed to COVID-19. If your circumstances change after you have made this application and </w:t>
      </w:r>
      <w:r w:rsidR="00EA5F37" w:rsidRPr="00CC1CB3">
        <w:rPr>
          <w:sz w:val="20"/>
          <w:lang w:eastAsia="en-AU"/>
        </w:rPr>
        <w:t xml:space="preserve">you have </w:t>
      </w:r>
      <w:r w:rsidRPr="00CC1CB3">
        <w:rPr>
          <w:sz w:val="20"/>
          <w:lang w:eastAsia="en-AU"/>
        </w:rPr>
        <w:t>been issued an Approved Remote Essential Worker card, and you cannot make the same declaration about your health, you must not travel to remote communities.</w:t>
      </w:r>
    </w:p>
    <w:p w:rsidR="00125281" w:rsidRDefault="00125281" w:rsidP="00125281">
      <w:pPr>
        <w:jc w:val="both"/>
        <w:rPr>
          <w:sz w:val="20"/>
          <w:lang w:eastAsia="en-AU"/>
        </w:rPr>
      </w:pPr>
      <w:r w:rsidRPr="00CC1CB3">
        <w:rPr>
          <w:sz w:val="20"/>
          <w:lang w:eastAsia="en-AU"/>
        </w:rPr>
        <w:t>Changes to community access may occur at any time and the Northern Territory Government will endeavour to inform card holders as these changes occur. The Northern Territory Government, however, accepts no legal liability for the completeness, accuracy, reliability, suitability or availability with respect to the information provided for any purpose, nor for the revocation of the card for any reason, nor for inability by the card holder to access a community for any reason.</w:t>
      </w:r>
    </w:p>
    <w:p w:rsidR="00EA6FE8" w:rsidRPr="0072576D" w:rsidRDefault="00EA6FE8" w:rsidP="00EA6FE8">
      <w:pPr>
        <w:pStyle w:val="Heading1"/>
        <w:rPr>
          <w:b/>
          <w:sz w:val="28"/>
        </w:rPr>
      </w:pPr>
      <w:r w:rsidRPr="0072576D">
        <w:rPr>
          <w:b/>
          <w:sz w:val="28"/>
        </w:rPr>
        <w:t>Privacy statement</w:t>
      </w:r>
    </w:p>
    <w:p w:rsidR="00EA6FE8" w:rsidRDefault="00EA6FE8" w:rsidP="00125281">
      <w:pPr>
        <w:jc w:val="both"/>
        <w:rPr>
          <w:sz w:val="20"/>
          <w:lang w:eastAsia="en-AU"/>
        </w:rPr>
      </w:pPr>
      <w:r w:rsidRPr="0072576D">
        <w:rPr>
          <w:sz w:val="20"/>
          <w:lang w:eastAsia="en-AU"/>
        </w:rPr>
        <w:t xml:space="preserve">The Department of the Chief Minister complies with the Information Privacy Principles scheduled to the </w:t>
      </w:r>
      <w:r w:rsidRPr="0072576D">
        <w:rPr>
          <w:sz w:val="20"/>
          <w:lang w:eastAsia="en-AU"/>
        </w:rPr>
        <w:br/>
      </w:r>
      <w:r w:rsidRPr="0072576D">
        <w:rPr>
          <w:i/>
          <w:sz w:val="20"/>
          <w:lang w:eastAsia="en-AU"/>
        </w:rPr>
        <w:t xml:space="preserve"> Information Act 2002.</w:t>
      </w:r>
    </w:p>
    <w:p w:rsidR="00125281" w:rsidRPr="00522DF1" w:rsidRDefault="00125281" w:rsidP="00522DF1">
      <w:pPr>
        <w:pStyle w:val="Heading1"/>
        <w:rPr>
          <w:b/>
          <w:sz w:val="28"/>
        </w:rPr>
      </w:pPr>
      <w:r w:rsidRPr="00522DF1">
        <w:rPr>
          <w:b/>
          <w:sz w:val="28"/>
        </w:rPr>
        <w:t>Unattested declaration under the Oaths, Affidavits and Declarations Act 2010 (NT)</w:t>
      </w:r>
    </w:p>
    <w:tbl>
      <w:tblPr>
        <w:tblStyle w:val="NTGtable"/>
        <w:tblW w:w="0" w:type="auto"/>
        <w:tblLook w:val="04A0" w:firstRow="1" w:lastRow="0" w:firstColumn="1" w:lastColumn="0" w:noHBand="0" w:noVBand="1"/>
      </w:tblPr>
      <w:tblGrid>
        <w:gridCol w:w="3681"/>
        <w:gridCol w:w="283"/>
        <w:gridCol w:w="6344"/>
      </w:tblGrid>
      <w:tr w:rsidR="00125281" w:rsidTr="00CC1CB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681" w:type="dxa"/>
          </w:tcPr>
          <w:p w:rsidR="00125281" w:rsidRDefault="00125281" w:rsidP="00DE3541">
            <w:r w:rsidRPr="00BD7A56">
              <w:rPr>
                <w:color w:val="1F1F5F" w:themeColor="text1"/>
              </w:rPr>
              <w:t>APPLICANT DETAILS</w:t>
            </w:r>
          </w:p>
        </w:tc>
        <w:tc>
          <w:tcPr>
            <w:tcW w:w="6627" w:type="dxa"/>
            <w:gridSpan w:val="2"/>
          </w:tcPr>
          <w:p w:rsidR="00125281" w:rsidRDefault="00125281" w:rsidP="00DE3541">
            <w:pPr>
              <w:cnfStyle w:val="100000000000" w:firstRow="1" w:lastRow="0" w:firstColumn="0" w:lastColumn="0" w:oddVBand="0" w:evenVBand="0" w:oddHBand="0" w:evenHBand="0" w:firstRowFirstColumn="0" w:firstRowLastColumn="0" w:lastRowFirstColumn="0" w:lastRowLastColumn="0"/>
            </w:pPr>
          </w:p>
        </w:tc>
      </w:tr>
      <w:tr w:rsidR="00125281" w:rsidTr="00CC1C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4" w:type="dxa"/>
            <w:gridSpan w:val="2"/>
          </w:tcPr>
          <w:p w:rsidR="00125281" w:rsidRPr="00CC1CB3" w:rsidRDefault="00125281" w:rsidP="00DE3541">
            <w:pPr>
              <w:rPr>
                <w:b/>
                <w:sz w:val="20"/>
              </w:rPr>
            </w:pPr>
            <w:r w:rsidRPr="00CC1CB3">
              <w:rPr>
                <w:b/>
                <w:sz w:val="20"/>
              </w:rPr>
              <w:t>I, FULL NAME</w:t>
            </w:r>
          </w:p>
        </w:tc>
        <w:tc>
          <w:tcPr>
            <w:tcW w:w="6344" w:type="dxa"/>
          </w:tcPr>
          <w:p w:rsidR="00125281" w:rsidRPr="00CC1CB3" w:rsidRDefault="00125281" w:rsidP="00DE3541">
            <w:pPr>
              <w:cnfStyle w:val="000000100000" w:firstRow="0" w:lastRow="0" w:firstColumn="0" w:lastColumn="0" w:oddVBand="0" w:evenVBand="0" w:oddHBand="1" w:evenHBand="0" w:firstRowFirstColumn="0" w:firstRowLastColumn="0" w:lastRowFirstColumn="0" w:lastRowLastColumn="0"/>
              <w:rPr>
                <w:sz w:val="20"/>
              </w:rPr>
            </w:pPr>
          </w:p>
        </w:tc>
      </w:tr>
      <w:tr w:rsidR="00125281" w:rsidTr="00CC1CB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4" w:type="dxa"/>
            <w:gridSpan w:val="2"/>
          </w:tcPr>
          <w:p w:rsidR="00125281" w:rsidRPr="00CC1CB3" w:rsidRDefault="00125281" w:rsidP="00DE3541">
            <w:pPr>
              <w:rPr>
                <w:b/>
                <w:sz w:val="20"/>
              </w:rPr>
            </w:pPr>
            <w:r w:rsidRPr="00CC1CB3">
              <w:rPr>
                <w:b/>
                <w:sz w:val="20"/>
              </w:rPr>
              <w:t>of ADDRESS</w:t>
            </w:r>
          </w:p>
        </w:tc>
        <w:tc>
          <w:tcPr>
            <w:tcW w:w="6344" w:type="dxa"/>
          </w:tcPr>
          <w:p w:rsidR="00125281" w:rsidRPr="00CC1CB3" w:rsidRDefault="00125281" w:rsidP="00DE3541">
            <w:pPr>
              <w:cnfStyle w:val="000000010000" w:firstRow="0" w:lastRow="0" w:firstColumn="0" w:lastColumn="0" w:oddVBand="0" w:evenVBand="0" w:oddHBand="0" w:evenHBand="1" w:firstRowFirstColumn="0" w:firstRowLastColumn="0" w:lastRowFirstColumn="0" w:lastRowLastColumn="0"/>
              <w:rPr>
                <w:sz w:val="20"/>
              </w:rPr>
            </w:pPr>
          </w:p>
        </w:tc>
      </w:tr>
      <w:tr w:rsidR="00125281" w:rsidTr="00CC1C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4" w:type="dxa"/>
            <w:gridSpan w:val="2"/>
          </w:tcPr>
          <w:p w:rsidR="00125281" w:rsidRPr="00CC1CB3" w:rsidRDefault="00125281" w:rsidP="00DE3541">
            <w:pPr>
              <w:rPr>
                <w:b/>
                <w:sz w:val="20"/>
              </w:rPr>
            </w:pPr>
            <w:r w:rsidRPr="00CC1CB3">
              <w:rPr>
                <w:b/>
                <w:sz w:val="20"/>
              </w:rPr>
              <w:t>SOLEMNLY AND SINCERELY DECLARE THAT:</w:t>
            </w:r>
          </w:p>
        </w:tc>
        <w:tc>
          <w:tcPr>
            <w:tcW w:w="6344" w:type="dxa"/>
          </w:tcPr>
          <w:p w:rsidR="00125281" w:rsidRPr="00CC1CB3" w:rsidRDefault="00125281" w:rsidP="00DE3541">
            <w:pPr>
              <w:cnfStyle w:val="000000100000" w:firstRow="0" w:lastRow="0" w:firstColumn="0" w:lastColumn="0" w:oddVBand="0" w:evenVBand="0" w:oddHBand="1" w:evenHBand="0" w:firstRowFirstColumn="0" w:firstRowLastColumn="0" w:lastRowFirstColumn="0" w:lastRowLastColumn="0"/>
              <w:rPr>
                <w:sz w:val="20"/>
              </w:rPr>
            </w:pPr>
            <w:r w:rsidRPr="00CC1CB3">
              <w:rPr>
                <w:sz w:val="20"/>
              </w:rPr>
              <w:t>All of the above information is true and correct to the best of my knowledge and belief; and</w:t>
            </w:r>
          </w:p>
          <w:p w:rsidR="00125281" w:rsidRPr="00CC1CB3" w:rsidRDefault="00125281" w:rsidP="00DE3541">
            <w:pPr>
              <w:cnfStyle w:val="000000100000" w:firstRow="0" w:lastRow="0" w:firstColumn="0" w:lastColumn="0" w:oddVBand="0" w:evenVBand="0" w:oddHBand="1" w:evenHBand="0" w:firstRowFirstColumn="0" w:firstRowLastColumn="0" w:lastRowFirstColumn="0" w:lastRowLastColumn="0"/>
              <w:rPr>
                <w:sz w:val="20"/>
              </w:rPr>
            </w:pPr>
            <w:r w:rsidRPr="00CC1CB3">
              <w:rPr>
                <w:sz w:val="20"/>
              </w:rPr>
              <w:t>I know it is an offence to make a declaration that is false in any material particular.</w:t>
            </w:r>
          </w:p>
        </w:tc>
      </w:tr>
      <w:tr w:rsidR="00125281" w:rsidTr="00CC1CB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4" w:type="dxa"/>
            <w:gridSpan w:val="2"/>
          </w:tcPr>
          <w:p w:rsidR="00125281" w:rsidRPr="00CC1CB3" w:rsidRDefault="00125281" w:rsidP="00DE3541">
            <w:pPr>
              <w:rPr>
                <w:b/>
                <w:sz w:val="20"/>
              </w:rPr>
            </w:pPr>
            <w:r w:rsidRPr="00CC1CB3">
              <w:rPr>
                <w:b/>
                <w:sz w:val="20"/>
              </w:rPr>
              <w:t>DECLARATION MADE AT (PLACE):</w:t>
            </w:r>
          </w:p>
        </w:tc>
        <w:tc>
          <w:tcPr>
            <w:tcW w:w="6344" w:type="dxa"/>
          </w:tcPr>
          <w:p w:rsidR="00125281" w:rsidRPr="00CC1CB3" w:rsidRDefault="00125281" w:rsidP="00DE3541">
            <w:pPr>
              <w:cnfStyle w:val="000000010000" w:firstRow="0" w:lastRow="0" w:firstColumn="0" w:lastColumn="0" w:oddVBand="0" w:evenVBand="0" w:oddHBand="0" w:evenHBand="1" w:firstRowFirstColumn="0" w:firstRowLastColumn="0" w:lastRowFirstColumn="0" w:lastRowLastColumn="0"/>
              <w:rPr>
                <w:sz w:val="20"/>
              </w:rPr>
            </w:pPr>
          </w:p>
        </w:tc>
      </w:tr>
      <w:tr w:rsidR="00125281" w:rsidTr="00CC1C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4" w:type="dxa"/>
            <w:gridSpan w:val="2"/>
          </w:tcPr>
          <w:p w:rsidR="00125281" w:rsidRPr="00CC1CB3" w:rsidDel="00EE780B" w:rsidRDefault="00125281" w:rsidP="00DE3541">
            <w:pPr>
              <w:rPr>
                <w:b/>
                <w:sz w:val="20"/>
              </w:rPr>
            </w:pPr>
            <w:r w:rsidRPr="00CC1CB3">
              <w:rPr>
                <w:b/>
                <w:sz w:val="20"/>
              </w:rPr>
              <w:t>DECLARATION MADE ON (DATE):</w:t>
            </w:r>
          </w:p>
        </w:tc>
        <w:tc>
          <w:tcPr>
            <w:tcW w:w="6344" w:type="dxa"/>
          </w:tcPr>
          <w:p w:rsidR="00125281" w:rsidRPr="00CC1CB3" w:rsidRDefault="00125281" w:rsidP="00DE3541">
            <w:pPr>
              <w:cnfStyle w:val="000000100000" w:firstRow="0" w:lastRow="0" w:firstColumn="0" w:lastColumn="0" w:oddVBand="0" w:evenVBand="0" w:oddHBand="1" w:evenHBand="0" w:firstRowFirstColumn="0" w:firstRowLastColumn="0" w:lastRowFirstColumn="0" w:lastRowLastColumn="0"/>
              <w:rPr>
                <w:sz w:val="20"/>
              </w:rPr>
            </w:pPr>
          </w:p>
        </w:tc>
      </w:tr>
      <w:tr w:rsidR="00125281" w:rsidTr="00CC1CB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4" w:type="dxa"/>
            <w:gridSpan w:val="2"/>
            <w:vAlign w:val="center"/>
          </w:tcPr>
          <w:p w:rsidR="00125281" w:rsidRPr="00CC1CB3" w:rsidRDefault="00125281" w:rsidP="00DE3541">
            <w:pPr>
              <w:rPr>
                <w:b/>
                <w:sz w:val="20"/>
              </w:rPr>
            </w:pPr>
            <w:r w:rsidRPr="00CC1CB3">
              <w:rPr>
                <w:b/>
                <w:sz w:val="20"/>
              </w:rPr>
              <w:t>SIGNATURE:</w:t>
            </w:r>
          </w:p>
          <w:p w:rsidR="00125281" w:rsidRPr="00CC1CB3" w:rsidRDefault="00125281" w:rsidP="00DE3541">
            <w:pPr>
              <w:rPr>
                <w:b/>
                <w:sz w:val="20"/>
              </w:rPr>
            </w:pPr>
          </w:p>
        </w:tc>
        <w:tc>
          <w:tcPr>
            <w:tcW w:w="6344" w:type="dxa"/>
          </w:tcPr>
          <w:p w:rsidR="00125281" w:rsidRPr="00CC1CB3" w:rsidRDefault="00125281" w:rsidP="00DE3541">
            <w:pPr>
              <w:cnfStyle w:val="000000010000" w:firstRow="0" w:lastRow="0" w:firstColumn="0" w:lastColumn="0" w:oddVBand="0" w:evenVBand="0" w:oddHBand="0" w:evenHBand="1" w:firstRowFirstColumn="0" w:firstRowLastColumn="0" w:lastRowFirstColumn="0" w:lastRowLastColumn="0"/>
              <w:rPr>
                <w:sz w:val="20"/>
              </w:rPr>
            </w:pPr>
          </w:p>
        </w:tc>
      </w:tr>
    </w:tbl>
    <w:p w:rsidR="005F0B12" w:rsidRDefault="005F0B12">
      <w:pPr>
        <w:rPr>
          <w:rFonts w:asciiTheme="majorHAnsi" w:eastAsia="Times New Roman" w:hAnsiTheme="majorHAnsi"/>
          <w:noProof/>
          <w:color w:val="127CC0" w:themeColor="accent2"/>
          <w:sz w:val="40"/>
          <w:lang w:eastAsia="en-AU"/>
        </w:rPr>
      </w:pPr>
    </w:p>
    <w:p w:rsidR="00D27A76" w:rsidRDefault="00D27A76">
      <w:pPr>
        <w:rPr>
          <w:rFonts w:ascii="Lato Semibold" w:eastAsia="Times New Roman" w:hAnsi="Lato Semibold"/>
          <w:b/>
          <w:color w:val="1F1F5F"/>
          <w:kern w:val="32"/>
          <w:sz w:val="28"/>
          <w:szCs w:val="32"/>
        </w:rPr>
      </w:pPr>
      <w:r>
        <w:rPr>
          <w:rFonts w:ascii="Lato Semibold" w:hAnsi="Lato Semibold"/>
          <w:b/>
          <w:color w:val="1F1F5F"/>
          <w:kern w:val="32"/>
          <w:sz w:val="28"/>
          <w:szCs w:val="32"/>
        </w:rPr>
        <w:br w:type="page"/>
      </w:r>
    </w:p>
    <w:p w:rsidR="005F0B12" w:rsidRDefault="005F0B12" w:rsidP="005F0B12">
      <w:pPr>
        <w:pStyle w:val="Subtitle0"/>
        <w:jc w:val="right"/>
        <w:rPr>
          <w:rFonts w:ascii="Lato Semibold" w:hAnsi="Lato Semibold"/>
          <w:b/>
          <w:color w:val="1F1F5F"/>
          <w:kern w:val="32"/>
          <w:sz w:val="28"/>
          <w:szCs w:val="32"/>
        </w:rPr>
      </w:pPr>
      <w:r w:rsidRPr="004F5634">
        <w:rPr>
          <w:rFonts w:ascii="Lato Semibold" w:hAnsi="Lato Semibold"/>
          <w:b/>
          <w:color w:val="1F1F5F"/>
          <w:kern w:val="32"/>
          <w:sz w:val="28"/>
          <w:szCs w:val="32"/>
        </w:rPr>
        <w:lastRenderedPageBreak/>
        <w:t>Schedule A</w:t>
      </w:r>
    </w:p>
    <w:p w:rsidR="005F0B12" w:rsidRDefault="005F0B12" w:rsidP="005F0B12">
      <w:pPr>
        <w:pStyle w:val="Subtitle0"/>
        <w:rPr>
          <w:rFonts w:ascii="Lato Semibold" w:hAnsi="Lato Semibold"/>
          <w:b/>
          <w:color w:val="1F1F5F"/>
          <w:kern w:val="32"/>
          <w:sz w:val="28"/>
          <w:szCs w:val="32"/>
        </w:rPr>
      </w:pPr>
    </w:p>
    <w:p w:rsidR="005F0B12" w:rsidRDefault="005F0B12" w:rsidP="005F0B12">
      <w:pPr>
        <w:pStyle w:val="Subtitle0"/>
        <w:rPr>
          <w:rFonts w:ascii="Lato" w:hAnsi="Lato"/>
          <w:b/>
          <w:color w:val="auto"/>
          <w:kern w:val="32"/>
          <w:sz w:val="22"/>
        </w:rPr>
      </w:pPr>
      <w:r w:rsidRPr="004F5634">
        <w:rPr>
          <w:rFonts w:ascii="Lato" w:hAnsi="Lato"/>
          <w:b/>
          <w:color w:val="auto"/>
          <w:kern w:val="32"/>
          <w:sz w:val="22"/>
        </w:rPr>
        <w:t>List of “essential activities” under the Commonwealth Biosecurity legislation (Determination 2020)</w:t>
      </w:r>
    </w:p>
    <w:p w:rsidR="005F0B12" w:rsidRDefault="005F0B12" w:rsidP="005F0B12">
      <w:pPr>
        <w:pStyle w:val="ListParagraph"/>
        <w:numPr>
          <w:ilvl w:val="0"/>
          <w:numId w:val="11"/>
        </w:numPr>
      </w:pPr>
      <w:r>
        <w:t>Health care</w:t>
      </w:r>
    </w:p>
    <w:p w:rsidR="005F0B12" w:rsidRDefault="005F0B12" w:rsidP="005F0B12">
      <w:pPr>
        <w:pStyle w:val="ListParagraph"/>
        <w:numPr>
          <w:ilvl w:val="0"/>
          <w:numId w:val="11"/>
        </w:numPr>
      </w:pPr>
      <w:r>
        <w:t>Education</w:t>
      </w:r>
    </w:p>
    <w:p w:rsidR="005F0B12" w:rsidRDefault="005F0B12" w:rsidP="005F0B12">
      <w:pPr>
        <w:pStyle w:val="ListParagraph"/>
        <w:numPr>
          <w:ilvl w:val="0"/>
          <w:numId w:val="11"/>
        </w:numPr>
      </w:pPr>
      <w:r>
        <w:t>Services relating to the prevention of, or recovery from, domestic violence</w:t>
      </w:r>
    </w:p>
    <w:p w:rsidR="005F0B12" w:rsidRDefault="005F0B12" w:rsidP="005F0B12">
      <w:pPr>
        <w:pStyle w:val="ListParagraph"/>
        <w:numPr>
          <w:ilvl w:val="0"/>
          <w:numId w:val="11"/>
        </w:numPr>
      </w:pPr>
      <w:r>
        <w:t>Services relating to child protection</w:t>
      </w:r>
    </w:p>
    <w:p w:rsidR="005F0B12" w:rsidRDefault="005F0B12" w:rsidP="005F0B12">
      <w:pPr>
        <w:pStyle w:val="ListParagraph"/>
        <w:numPr>
          <w:ilvl w:val="0"/>
          <w:numId w:val="11"/>
        </w:numPr>
      </w:pPr>
      <w:r>
        <w:t>Policing services</w:t>
      </w:r>
    </w:p>
    <w:p w:rsidR="005F0B12" w:rsidRDefault="005F0B12" w:rsidP="005F0B12">
      <w:pPr>
        <w:pStyle w:val="ListParagraph"/>
        <w:numPr>
          <w:ilvl w:val="0"/>
          <w:numId w:val="11"/>
        </w:numPr>
      </w:pPr>
      <w:r>
        <w:t>Emergency services</w:t>
      </w:r>
    </w:p>
    <w:p w:rsidR="005F0B12" w:rsidRDefault="005F0B12" w:rsidP="005F0B12">
      <w:pPr>
        <w:pStyle w:val="ListParagraph"/>
        <w:numPr>
          <w:ilvl w:val="0"/>
          <w:numId w:val="11"/>
        </w:numPr>
      </w:pPr>
      <w:r>
        <w:t>Essential services of a kind typically provided by local government</w:t>
      </w:r>
    </w:p>
    <w:p w:rsidR="005F0B12" w:rsidRDefault="005F0B12" w:rsidP="005F0B12">
      <w:pPr>
        <w:pStyle w:val="ListParagraph"/>
        <w:numPr>
          <w:ilvl w:val="0"/>
          <w:numId w:val="11"/>
        </w:numPr>
      </w:pPr>
      <w:r>
        <w:t>Services, benefits, programs or facilities that the Chief Executive Centrelink has the function of providing</w:t>
      </w:r>
    </w:p>
    <w:p w:rsidR="005F0B12" w:rsidRDefault="005F0B12" w:rsidP="005F0B12">
      <w:pPr>
        <w:pStyle w:val="ListParagraph"/>
        <w:numPr>
          <w:ilvl w:val="0"/>
          <w:numId w:val="11"/>
        </w:numPr>
      </w:pPr>
      <w:r>
        <w:t>Correctional services</w:t>
      </w:r>
    </w:p>
    <w:p w:rsidR="005F0B12" w:rsidRDefault="005F0B12" w:rsidP="005F0B12">
      <w:pPr>
        <w:pStyle w:val="ListParagraph"/>
        <w:numPr>
          <w:ilvl w:val="0"/>
          <w:numId w:val="11"/>
        </w:numPr>
      </w:pPr>
      <w:r>
        <w:t>Funerary services</w:t>
      </w:r>
    </w:p>
    <w:p w:rsidR="005F0B12" w:rsidRDefault="005F0B12" w:rsidP="005F0B12">
      <w:pPr>
        <w:pStyle w:val="ListParagraph"/>
        <w:numPr>
          <w:ilvl w:val="0"/>
          <w:numId w:val="11"/>
        </w:numPr>
      </w:pPr>
      <w:r>
        <w:t>Conducting, or taking part in, a sitting of a court or tribunal in the area</w:t>
      </w:r>
    </w:p>
    <w:p w:rsidR="005F0B12" w:rsidRDefault="005F0B12" w:rsidP="005F0B12">
      <w:pPr>
        <w:pStyle w:val="ListParagraph"/>
        <w:numPr>
          <w:ilvl w:val="0"/>
          <w:numId w:val="11"/>
        </w:numPr>
      </w:pPr>
      <w:r>
        <w:t>Operating, maintaining or repairing equipment for providing electricity, gas, water, telecommunications</w:t>
      </w:r>
      <w:r w:rsidR="005F58F2">
        <w:t xml:space="preserve"> or broadcasting services</w:t>
      </w:r>
      <w:r>
        <w:t>, medical services or other essential infrastructure</w:t>
      </w:r>
    </w:p>
    <w:p w:rsidR="005F0B12" w:rsidRDefault="005F0B12" w:rsidP="005F0B12">
      <w:pPr>
        <w:pStyle w:val="ListParagraph"/>
        <w:numPr>
          <w:ilvl w:val="0"/>
          <w:numId w:val="11"/>
        </w:numPr>
      </w:pPr>
      <w:r>
        <w:t>Delivering food, fuel, mail or medical supplies</w:t>
      </w:r>
    </w:p>
    <w:p w:rsidR="005F0B12" w:rsidRDefault="005F0B12" w:rsidP="005F0B12">
      <w:pPr>
        <w:pStyle w:val="ListParagraph"/>
        <w:numPr>
          <w:ilvl w:val="0"/>
          <w:numId w:val="11"/>
        </w:numPr>
      </w:pPr>
      <w:r>
        <w:t>Obtaining medical care or medical supplies</w:t>
      </w:r>
    </w:p>
    <w:p w:rsidR="005F0B12" w:rsidRDefault="005F0B12" w:rsidP="005F0B12">
      <w:pPr>
        <w:pStyle w:val="ListParagraph"/>
        <w:numPr>
          <w:ilvl w:val="0"/>
          <w:numId w:val="11"/>
        </w:numPr>
      </w:pPr>
      <w:r>
        <w:t>Continuing the construction in the area of housing or transport infrastructure that was in progress immediately before the commencement of the declaration</w:t>
      </w:r>
    </w:p>
    <w:p w:rsidR="005F58F2" w:rsidRDefault="005F0B12" w:rsidP="005F0B12">
      <w:pPr>
        <w:pStyle w:val="ListParagraph"/>
        <w:numPr>
          <w:ilvl w:val="0"/>
          <w:numId w:val="11"/>
        </w:numPr>
      </w:pPr>
      <w:r>
        <w:t xml:space="preserve">Carrying out mining operations, or operations ancillary to mining operations, in the area in a manner that minimises the extent to which other persons in the area are exposed to the persons carrying out those operations, </w:t>
      </w:r>
    </w:p>
    <w:p w:rsidR="005F0B12" w:rsidRDefault="005F58F2" w:rsidP="005F0B12">
      <w:pPr>
        <w:pStyle w:val="ListParagraph"/>
        <w:numPr>
          <w:ilvl w:val="0"/>
          <w:numId w:val="11"/>
        </w:numPr>
      </w:pPr>
      <w:r>
        <w:t xml:space="preserve">Commercial primary production and operations ancillary to primary production, including aquaculture and agribusiness; </w:t>
      </w:r>
      <w:r w:rsidR="005F0B12">
        <w:t>and</w:t>
      </w:r>
    </w:p>
    <w:p w:rsidR="005F0B12" w:rsidRPr="00FC3564" w:rsidRDefault="005F0B12" w:rsidP="005F0B12">
      <w:pPr>
        <w:pStyle w:val="ListParagraph"/>
        <w:numPr>
          <w:ilvl w:val="0"/>
          <w:numId w:val="11"/>
        </w:numPr>
      </w:pPr>
      <w:r>
        <w:t>Transporting freight to or from a place in the area.</w:t>
      </w:r>
    </w:p>
    <w:p w:rsidR="00125281" w:rsidRDefault="00125281" w:rsidP="00522DF1">
      <w:pPr>
        <w:pStyle w:val="Subtitle0"/>
        <w:rPr>
          <w:noProof/>
          <w:lang w:eastAsia="en-AU"/>
        </w:rPr>
      </w:pPr>
    </w:p>
    <w:sectPr w:rsidR="00125281" w:rsidSect="00CC1CB3">
      <w:headerReference w:type="default" r:id="rId10"/>
      <w:footerReference w:type="default" r:id="rId11"/>
      <w:headerReference w:type="first" r:id="rId12"/>
      <w:footerReference w:type="first" r:id="rId13"/>
      <w:pgSz w:w="11906" w:h="16838" w:code="9"/>
      <w:pgMar w:top="1418" w:right="794" w:bottom="794" w:left="794" w:header="794"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06C2" w:rsidRDefault="001806C2" w:rsidP="007332FF">
      <w:r>
        <w:separator/>
      </w:r>
    </w:p>
  </w:endnote>
  <w:endnote w:type="continuationSeparator" w:id="0">
    <w:p w:rsidR="001806C2" w:rsidRDefault="001806C2" w:rsidP="00733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ato">
    <w:panose1 w:val="020F0502020204030203"/>
    <w:charset w:val="00"/>
    <w:family w:val="swiss"/>
    <w:pitch w:val="variable"/>
    <w:sig w:usb0="E10002FF" w:usb1="5000ECFF" w:usb2="00000021" w:usb3="00000000" w:csb0="0000019F" w:csb1="00000000"/>
  </w:font>
  <w:font w:name="Lato Semibold">
    <w:panose1 w:val="020F0502020204030203"/>
    <w:charset w:val="00"/>
    <w:family w:val="swiss"/>
    <w:pitch w:val="variable"/>
    <w:sig w:usb0="E10002FF" w:usb1="5000ECFF" w:usb2="0000002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A02" w:rsidRDefault="00FE4A02" w:rsidP="00FE4A02">
    <w:pPr>
      <w:spacing w:after="0"/>
    </w:pPr>
  </w:p>
  <w:tbl>
    <w:tblPr>
      <w:tblW w:w="10318" w:type="dxa"/>
      <w:tblBorders>
        <w:top w:val="single" w:sz="4" w:space="0" w:color="auto"/>
      </w:tblBorders>
      <w:tblLayout w:type="fixed"/>
      <w:tblCellMar>
        <w:left w:w="0" w:type="dxa"/>
        <w:right w:w="0" w:type="dxa"/>
      </w:tblCellMar>
      <w:tblLook w:val="04A0" w:firstRow="1" w:lastRow="0" w:firstColumn="1" w:lastColumn="0" w:noHBand="0" w:noVBand="1"/>
      <w:tblDescription w:val="Footer area"/>
    </w:tblPr>
    <w:tblGrid>
      <w:gridCol w:w="10318"/>
    </w:tblGrid>
    <w:tr w:rsidR="00286600" w:rsidRPr="00132658" w:rsidTr="00286600">
      <w:trPr>
        <w:cantSplit/>
        <w:trHeight w:hRule="exact" w:val="1134"/>
      </w:trPr>
      <w:tc>
        <w:tcPr>
          <w:tcW w:w="10318" w:type="dxa"/>
          <w:vAlign w:val="bottom"/>
        </w:tcPr>
        <w:p w:rsidR="00286600" w:rsidRPr="00FE4A02" w:rsidRDefault="00286600" w:rsidP="00286600">
          <w:pPr>
            <w:rPr>
              <w:rStyle w:val="PageNumber"/>
              <w:sz w:val="22"/>
            </w:rPr>
          </w:pPr>
          <w:r w:rsidRPr="00FE4A02">
            <w:rPr>
              <w:rStyle w:val="PageNumber"/>
              <w:sz w:val="22"/>
            </w:rPr>
            <w:t>For more information, visit coronavirus.nt.gov.au</w:t>
          </w:r>
        </w:p>
        <w:p w:rsidR="00286600" w:rsidRPr="00286600" w:rsidRDefault="00286600" w:rsidP="00286600">
          <w:pPr>
            <w:spacing w:after="0"/>
            <w:rPr>
              <w:sz w:val="19"/>
            </w:rPr>
          </w:pPr>
          <w:r w:rsidRPr="00AC4488">
            <w:rPr>
              <w:rStyle w:val="PageNumber"/>
            </w:rPr>
            <w:t xml:space="preserve">Page </w:t>
          </w:r>
          <w:r w:rsidRPr="00AC4488">
            <w:rPr>
              <w:rStyle w:val="PageNumber"/>
            </w:rPr>
            <w:fldChar w:fldCharType="begin"/>
          </w:r>
          <w:r w:rsidRPr="00AC4488">
            <w:rPr>
              <w:rStyle w:val="PageNumber"/>
            </w:rPr>
            <w:instrText xml:space="preserve"> PAGE  \* Arabic  \* MERGEFORMAT </w:instrText>
          </w:r>
          <w:r w:rsidRPr="00AC4488">
            <w:rPr>
              <w:rStyle w:val="PageNumber"/>
            </w:rPr>
            <w:fldChar w:fldCharType="separate"/>
          </w:r>
          <w:r w:rsidR="00C10B53">
            <w:rPr>
              <w:rStyle w:val="PageNumber"/>
              <w:noProof/>
            </w:rPr>
            <w:t>4</w:t>
          </w:r>
          <w:r w:rsidRPr="00AC4488">
            <w:rPr>
              <w:rStyle w:val="PageNumber"/>
            </w:rPr>
            <w:fldChar w:fldCharType="end"/>
          </w:r>
          <w:r w:rsidRPr="00AC4488">
            <w:rPr>
              <w:rStyle w:val="PageNumber"/>
            </w:rPr>
            <w:t xml:space="preserve"> of </w:t>
          </w:r>
          <w:r w:rsidRPr="00AC4488">
            <w:rPr>
              <w:rStyle w:val="PageNumber"/>
            </w:rPr>
            <w:fldChar w:fldCharType="begin"/>
          </w:r>
          <w:r w:rsidRPr="00AC4488">
            <w:rPr>
              <w:rStyle w:val="PageNumber"/>
            </w:rPr>
            <w:instrText xml:space="preserve"> NUMPAGES  \* Arabic  \* MERGEFORMAT </w:instrText>
          </w:r>
          <w:r w:rsidRPr="00AC4488">
            <w:rPr>
              <w:rStyle w:val="PageNumber"/>
            </w:rPr>
            <w:fldChar w:fldCharType="separate"/>
          </w:r>
          <w:r w:rsidR="00C10B53">
            <w:rPr>
              <w:rStyle w:val="PageNumber"/>
              <w:noProof/>
            </w:rPr>
            <w:t>4</w:t>
          </w:r>
          <w:r w:rsidRPr="00AC4488">
            <w:rPr>
              <w:rStyle w:val="PageNumber"/>
            </w:rPr>
            <w:fldChar w:fldCharType="end"/>
          </w:r>
        </w:p>
      </w:tc>
    </w:tr>
  </w:tbl>
  <w:p w:rsidR="00FE4A02" w:rsidRPr="00661BE1" w:rsidRDefault="00FE4A02" w:rsidP="00FE4A02">
    <w:pPr>
      <w:pStyle w:val="Hidden"/>
    </w:pPr>
  </w:p>
  <w:p w:rsidR="00CA36A0" w:rsidRPr="00B11C67" w:rsidRDefault="00CA36A0" w:rsidP="00B11C67">
    <w:pPr>
      <w:pStyle w:val="Footer"/>
      <w:rPr>
        <w:sz w:val="4"/>
        <w:szCs w:val="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D88" w:rsidRDefault="00D15D88" w:rsidP="0071700C">
    <w:pPr>
      <w:spacing w:after="0"/>
    </w:pPr>
  </w:p>
  <w:tbl>
    <w:tblPr>
      <w:tblW w:w="10318" w:type="dxa"/>
      <w:tblBorders>
        <w:top w:val="single" w:sz="4" w:space="0" w:color="auto"/>
      </w:tblBorders>
      <w:tblLayout w:type="fixed"/>
      <w:tblCellMar>
        <w:left w:w="0" w:type="dxa"/>
        <w:right w:w="0" w:type="dxa"/>
      </w:tblCellMar>
      <w:tblLook w:val="04A0" w:firstRow="1" w:lastRow="0" w:firstColumn="1" w:lastColumn="0" w:noHBand="0" w:noVBand="1"/>
      <w:tblDescription w:val="Footer area"/>
    </w:tblPr>
    <w:tblGrid>
      <w:gridCol w:w="7767"/>
      <w:gridCol w:w="2551"/>
    </w:tblGrid>
    <w:tr w:rsidR="0071700C" w:rsidRPr="00132658" w:rsidTr="008921B4">
      <w:trPr>
        <w:cantSplit/>
        <w:trHeight w:hRule="exact" w:val="1134"/>
      </w:trPr>
      <w:tc>
        <w:tcPr>
          <w:tcW w:w="7767" w:type="dxa"/>
          <w:vAlign w:val="bottom"/>
        </w:tcPr>
        <w:p w:rsidR="00D47DC7" w:rsidRPr="00FE4A02" w:rsidRDefault="00FE4A02" w:rsidP="00FE4A02">
          <w:pPr>
            <w:rPr>
              <w:rStyle w:val="PageNumber"/>
              <w:sz w:val="22"/>
            </w:rPr>
          </w:pPr>
          <w:r w:rsidRPr="00FE4A02">
            <w:rPr>
              <w:rStyle w:val="PageNumber"/>
              <w:sz w:val="22"/>
            </w:rPr>
            <w:t>For more information, visit coronavirus.nt.gov.au</w:t>
          </w:r>
        </w:p>
        <w:p w:rsidR="0071700C" w:rsidRPr="00CE30CF" w:rsidRDefault="00D47DC7" w:rsidP="00D47DC7">
          <w:pPr>
            <w:spacing w:after="0"/>
            <w:rPr>
              <w:rStyle w:val="PageNumber"/>
            </w:rPr>
          </w:pPr>
          <w:r w:rsidRPr="00AC4488">
            <w:rPr>
              <w:rStyle w:val="PageNumber"/>
            </w:rPr>
            <w:t xml:space="preserve">Page </w:t>
          </w:r>
          <w:r w:rsidRPr="00AC4488">
            <w:rPr>
              <w:rStyle w:val="PageNumber"/>
            </w:rPr>
            <w:fldChar w:fldCharType="begin"/>
          </w:r>
          <w:r w:rsidRPr="00AC4488">
            <w:rPr>
              <w:rStyle w:val="PageNumber"/>
            </w:rPr>
            <w:instrText xml:space="preserve"> PAGE  \* Arabic  \* MERGEFORMAT </w:instrText>
          </w:r>
          <w:r w:rsidRPr="00AC4488">
            <w:rPr>
              <w:rStyle w:val="PageNumber"/>
            </w:rPr>
            <w:fldChar w:fldCharType="separate"/>
          </w:r>
          <w:r w:rsidR="00C10B53">
            <w:rPr>
              <w:rStyle w:val="PageNumber"/>
              <w:noProof/>
            </w:rPr>
            <w:t>1</w:t>
          </w:r>
          <w:r w:rsidRPr="00AC4488">
            <w:rPr>
              <w:rStyle w:val="PageNumber"/>
            </w:rPr>
            <w:fldChar w:fldCharType="end"/>
          </w:r>
          <w:r w:rsidRPr="00AC4488">
            <w:rPr>
              <w:rStyle w:val="PageNumber"/>
            </w:rPr>
            <w:t xml:space="preserve"> of </w:t>
          </w:r>
          <w:r w:rsidRPr="00AC4488">
            <w:rPr>
              <w:rStyle w:val="PageNumber"/>
            </w:rPr>
            <w:fldChar w:fldCharType="begin"/>
          </w:r>
          <w:r w:rsidRPr="00AC4488">
            <w:rPr>
              <w:rStyle w:val="PageNumber"/>
            </w:rPr>
            <w:instrText xml:space="preserve"> NUMPAGES  \* Arabic  \* MERGEFORMAT </w:instrText>
          </w:r>
          <w:r w:rsidRPr="00AC4488">
            <w:rPr>
              <w:rStyle w:val="PageNumber"/>
            </w:rPr>
            <w:fldChar w:fldCharType="separate"/>
          </w:r>
          <w:r w:rsidR="00C10B53">
            <w:rPr>
              <w:rStyle w:val="PageNumber"/>
              <w:noProof/>
            </w:rPr>
            <w:t>4</w:t>
          </w:r>
          <w:r w:rsidRPr="00AC4488">
            <w:rPr>
              <w:rStyle w:val="PageNumber"/>
            </w:rPr>
            <w:fldChar w:fldCharType="end"/>
          </w:r>
        </w:p>
      </w:tc>
      <w:tc>
        <w:tcPr>
          <w:tcW w:w="2551" w:type="dxa"/>
          <w:vAlign w:val="bottom"/>
        </w:tcPr>
        <w:p w:rsidR="0071700C" w:rsidRPr="001E14EB" w:rsidRDefault="0071700C" w:rsidP="0071700C">
          <w:pPr>
            <w:spacing w:after="0"/>
            <w:jc w:val="right"/>
          </w:pPr>
          <w:r>
            <w:rPr>
              <w:noProof/>
              <w:lang w:eastAsia="en-AU"/>
            </w:rPr>
            <w:drawing>
              <wp:inline distT="0" distB="0" distL="0" distR="0" wp14:anchorId="305060B0" wp14:editId="169A0540">
                <wp:extent cx="1572479" cy="561600"/>
                <wp:effectExtent l="0" t="0" r="8890" b="0"/>
                <wp:docPr id="5" name="Picture 5"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ntgcentral.nt.gov.au/sites/files/uploads/images/dcm/logos/ntg-logo/ntg-primary-cmyk.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72479" cy="561600"/>
                        </a:xfrm>
                        <a:prstGeom prst="rect">
                          <a:avLst/>
                        </a:prstGeom>
                        <a:noFill/>
                        <a:ln>
                          <a:noFill/>
                        </a:ln>
                      </pic:spPr>
                    </pic:pic>
                  </a:graphicData>
                </a:graphic>
              </wp:inline>
            </w:drawing>
          </w:r>
          <w:r w:rsidRPr="00785C24">
            <w:rPr>
              <w:rStyle w:val="PageNumber"/>
              <w:noProof/>
              <w:lang w:eastAsia="en-AU"/>
            </w:rPr>
            <w:t xml:space="preserve"> </w:t>
          </w:r>
        </w:p>
      </w:tc>
    </w:tr>
  </w:tbl>
  <w:p w:rsidR="0089368E" w:rsidRPr="00661BE1" w:rsidRDefault="0089368E" w:rsidP="00D15D88">
    <w:pPr>
      <w:pStyle w:val="Hidden"/>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06C2" w:rsidRDefault="001806C2" w:rsidP="007332FF">
      <w:r>
        <w:separator/>
      </w:r>
    </w:p>
  </w:footnote>
  <w:footnote w:type="continuationSeparator" w:id="0">
    <w:p w:rsidR="001806C2" w:rsidRDefault="001806C2" w:rsidP="00733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000" w:rsidRPr="00162207" w:rsidRDefault="00C10B53" w:rsidP="008C70BB">
    <w:pPr>
      <w:pStyle w:val="Header"/>
      <w:tabs>
        <w:tab w:val="clear" w:pos="9638"/>
        <w:tab w:val="right" w:pos="10318"/>
      </w:tabs>
    </w:pPr>
    <w:sdt>
      <w:sdtPr>
        <w:alias w:val="Title"/>
        <w:tag w:val="Title"/>
        <w:id w:val="-2113969407"/>
        <w:lock w:val="sdtLocked"/>
        <w:dataBinding w:prefixMappings="xmlns:ns0='http://purl.org/dc/elements/1.1/' xmlns:ns1='http://schemas.openxmlformats.org/package/2006/metadata/core-properties' " w:xpath="/ns1:coreProperties[1]/ns0:title[1]" w:storeItemID="{6C3C8BC8-F283-45AE-878A-BAB7291924A1}"/>
        <w:text/>
      </w:sdtPr>
      <w:sdtEndPr/>
      <w:sdtContent>
        <w:r w:rsidR="007B2CE5">
          <w:t>Approved Remote Essential Workers Application Form</w:t>
        </w:r>
      </w:sdtContent>
    </w:sdt>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F9E" w:rsidRPr="0025546F" w:rsidRDefault="00151C45" w:rsidP="00151C45">
    <w:pPr>
      <w:pStyle w:val="Title"/>
      <w:rPr>
        <w:b/>
        <w:sz w:val="40"/>
      </w:rPr>
    </w:pPr>
    <w:r>
      <w:rPr>
        <w:noProof/>
        <w:lang w:eastAsia="en-AU"/>
      </w:rPr>
      <mc:AlternateContent>
        <mc:Choice Requires="wps">
          <w:drawing>
            <wp:anchor distT="0" distB="0" distL="114300" distR="114300" simplePos="0" relativeHeight="251663360" behindDoc="1" locked="0" layoutInCell="1" allowOverlap="1" wp14:anchorId="6C82FB7B" wp14:editId="77F68DA0">
              <wp:simplePos x="0" y="0"/>
              <wp:positionH relativeFrom="column">
                <wp:posOffset>4694698</wp:posOffset>
              </wp:positionH>
              <wp:positionV relativeFrom="paragraph">
                <wp:posOffset>-494427</wp:posOffset>
              </wp:positionV>
              <wp:extent cx="1825313" cy="952496"/>
              <wp:effectExtent l="0" t="0" r="3810" b="635"/>
              <wp:wrapNone/>
              <wp:docPr id="2" name="Rounded Rectangle 2"/>
              <wp:cNvGraphicFramePr/>
              <a:graphic xmlns:a="http://schemas.openxmlformats.org/drawingml/2006/main">
                <a:graphicData uri="http://schemas.microsoft.com/office/word/2010/wordprocessingShape">
                  <wps:wsp>
                    <wps:cNvSpPr/>
                    <wps:spPr>
                      <a:xfrm>
                        <a:off x="0" y="0"/>
                        <a:ext cx="1825313" cy="952496"/>
                      </a:xfrm>
                      <a:custGeom>
                        <a:avLst/>
                        <a:gdLst>
                          <a:gd name="connsiteX0" fmla="*/ 0 w 1825313"/>
                          <a:gd name="connsiteY0" fmla="*/ 190504 h 1143000"/>
                          <a:gd name="connsiteX1" fmla="*/ 190504 w 1825313"/>
                          <a:gd name="connsiteY1" fmla="*/ 0 h 1143000"/>
                          <a:gd name="connsiteX2" fmla="*/ 1634809 w 1825313"/>
                          <a:gd name="connsiteY2" fmla="*/ 0 h 1143000"/>
                          <a:gd name="connsiteX3" fmla="*/ 1825313 w 1825313"/>
                          <a:gd name="connsiteY3" fmla="*/ 190504 h 1143000"/>
                          <a:gd name="connsiteX4" fmla="*/ 1825313 w 1825313"/>
                          <a:gd name="connsiteY4" fmla="*/ 952496 h 1143000"/>
                          <a:gd name="connsiteX5" fmla="*/ 1634809 w 1825313"/>
                          <a:gd name="connsiteY5" fmla="*/ 1143000 h 1143000"/>
                          <a:gd name="connsiteX6" fmla="*/ 190504 w 1825313"/>
                          <a:gd name="connsiteY6" fmla="*/ 1143000 h 1143000"/>
                          <a:gd name="connsiteX7" fmla="*/ 0 w 1825313"/>
                          <a:gd name="connsiteY7" fmla="*/ 952496 h 1143000"/>
                          <a:gd name="connsiteX8" fmla="*/ 0 w 1825313"/>
                          <a:gd name="connsiteY8" fmla="*/ 190504 h 1143000"/>
                          <a:gd name="connsiteX0" fmla="*/ 0 w 1825313"/>
                          <a:gd name="connsiteY0" fmla="*/ 190504 h 1143000"/>
                          <a:gd name="connsiteX1" fmla="*/ 199648 w 1825313"/>
                          <a:gd name="connsiteY1" fmla="*/ 192024 h 1143000"/>
                          <a:gd name="connsiteX2" fmla="*/ 1634809 w 1825313"/>
                          <a:gd name="connsiteY2" fmla="*/ 0 h 1143000"/>
                          <a:gd name="connsiteX3" fmla="*/ 1825313 w 1825313"/>
                          <a:gd name="connsiteY3" fmla="*/ 190504 h 1143000"/>
                          <a:gd name="connsiteX4" fmla="*/ 1825313 w 1825313"/>
                          <a:gd name="connsiteY4" fmla="*/ 952496 h 1143000"/>
                          <a:gd name="connsiteX5" fmla="*/ 1634809 w 1825313"/>
                          <a:gd name="connsiteY5" fmla="*/ 1143000 h 1143000"/>
                          <a:gd name="connsiteX6" fmla="*/ 190504 w 1825313"/>
                          <a:gd name="connsiteY6" fmla="*/ 1143000 h 1143000"/>
                          <a:gd name="connsiteX7" fmla="*/ 0 w 1825313"/>
                          <a:gd name="connsiteY7" fmla="*/ 952496 h 1143000"/>
                          <a:gd name="connsiteX8" fmla="*/ 0 w 1825313"/>
                          <a:gd name="connsiteY8" fmla="*/ 190504 h 1143000"/>
                          <a:gd name="connsiteX0" fmla="*/ 0 w 1825313"/>
                          <a:gd name="connsiteY0" fmla="*/ 190504 h 1143000"/>
                          <a:gd name="connsiteX1" fmla="*/ 199648 w 1825313"/>
                          <a:gd name="connsiteY1" fmla="*/ 192024 h 1143000"/>
                          <a:gd name="connsiteX2" fmla="*/ 1634809 w 1825313"/>
                          <a:gd name="connsiteY2" fmla="*/ 0 h 1143000"/>
                          <a:gd name="connsiteX3" fmla="*/ 1825313 w 1825313"/>
                          <a:gd name="connsiteY3" fmla="*/ 190504 h 1143000"/>
                          <a:gd name="connsiteX4" fmla="*/ 1825313 w 1825313"/>
                          <a:gd name="connsiteY4" fmla="*/ 952496 h 1143000"/>
                          <a:gd name="connsiteX5" fmla="*/ 1634809 w 1825313"/>
                          <a:gd name="connsiteY5" fmla="*/ 1143000 h 1143000"/>
                          <a:gd name="connsiteX6" fmla="*/ 190504 w 1825313"/>
                          <a:gd name="connsiteY6" fmla="*/ 1143000 h 1143000"/>
                          <a:gd name="connsiteX7" fmla="*/ 0 w 1825313"/>
                          <a:gd name="connsiteY7" fmla="*/ 952496 h 1143000"/>
                          <a:gd name="connsiteX8" fmla="*/ 0 w 1825313"/>
                          <a:gd name="connsiteY8" fmla="*/ 190504 h 1143000"/>
                          <a:gd name="connsiteX0" fmla="*/ 0 w 1825313"/>
                          <a:gd name="connsiteY0" fmla="*/ 55940 h 1008436"/>
                          <a:gd name="connsiteX1" fmla="*/ 199648 w 1825313"/>
                          <a:gd name="connsiteY1" fmla="*/ 57460 h 1008436"/>
                          <a:gd name="connsiteX2" fmla="*/ 1825313 w 1825313"/>
                          <a:gd name="connsiteY2" fmla="*/ 55940 h 1008436"/>
                          <a:gd name="connsiteX3" fmla="*/ 1825313 w 1825313"/>
                          <a:gd name="connsiteY3" fmla="*/ 817932 h 1008436"/>
                          <a:gd name="connsiteX4" fmla="*/ 1634809 w 1825313"/>
                          <a:gd name="connsiteY4" fmla="*/ 1008436 h 1008436"/>
                          <a:gd name="connsiteX5" fmla="*/ 190504 w 1825313"/>
                          <a:gd name="connsiteY5" fmla="*/ 1008436 h 1008436"/>
                          <a:gd name="connsiteX6" fmla="*/ 0 w 1825313"/>
                          <a:gd name="connsiteY6" fmla="*/ 817932 h 1008436"/>
                          <a:gd name="connsiteX7" fmla="*/ 0 w 1825313"/>
                          <a:gd name="connsiteY7" fmla="*/ 55940 h 1008436"/>
                          <a:gd name="connsiteX0" fmla="*/ 0 w 1825313"/>
                          <a:gd name="connsiteY0" fmla="*/ 95249 h 1047745"/>
                          <a:gd name="connsiteX1" fmla="*/ 1825313 w 1825313"/>
                          <a:gd name="connsiteY1" fmla="*/ 95249 h 1047745"/>
                          <a:gd name="connsiteX2" fmla="*/ 1825313 w 1825313"/>
                          <a:gd name="connsiteY2" fmla="*/ 857241 h 1047745"/>
                          <a:gd name="connsiteX3" fmla="*/ 1634809 w 1825313"/>
                          <a:gd name="connsiteY3" fmla="*/ 1047745 h 1047745"/>
                          <a:gd name="connsiteX4" fmla="*/ 190504 w 1825313"/>
                          <a:gd name="connsiteY4" fmla="*/ 1047745 h 1047745"/>
                          <a:gd name="connsiteX5" fmla="*/ 0 w 1825313"/>
                          <a:gd name="connsiteY5" fmla="*/ 857241 h 1047745"/>
                          <a:gd name="connsiteX6" fmla="*/ 0 w 1825313"/>
                          <a:gd name="connsiteY6" fmla="*/ 95249 h 1047745"/>
                          <a:gd name="connsiteX0" fmla="*/ 0 w 1825313"/>
                          <a:gd name="connsiteY0" fmla="*/ 61390 h 1013886"/>
                          <a:gd name="connsiteX1" fmla="*/ 1825313 w 1825313"/>
                          <a:gd name="connsiteY1" fmla="*/ 61390 h 1013886"/>
                          <a:gd name="connsiteX2" fmla="*/ 1825313 w 1825313"/>
                          <a:gd name="connsiteY2" fmla="*/ 823382 h 1013886"/>
                          <a:gd name="connsiteX3" fmla="*/ 1634809 w 1825313"/>
                          <a:gd name="connsiteY3" fmla="*/ 1013886 h 1013886"/>
                          <a:gd name="connsiteX4" fmla="*/ 190504 w 1825313"/>
                          <a:gd name="connsiteY4" fmla="*/ 1013886 h 1013886"/>
                          <a:gd name="connsiteX5" fmla="*/ 0 w 1825313"/>
                          <a:gd name="connsiteY5" fmla="*/ 823382 h 1013886"/>
                          <a:gd name="connsiteX6" fmla="*/ 0 w 1825313"/>
                          <a:gd name="connsiteY6" fmla="*/ 61390 h 1013886"/>
                          <a:gd name="connsiteX0" fmla="*/ 0 w 1825313"/>
                          <a:gd name="connsiteY0" fmla="*/ 9485 h 961981"/>
                          <a:gd name="connsiteX1" fmla="*/ 1825313 w 1825313"/>
                          <a:gd name="connsiteY1" fmla="*/ 9485 h 961981"/>
                          <a:gd name="connsiteX2" fmla="*/ 1825313 w 1825313"/>
                          <a:gd name="connsiteY2" fmla="*/ 771477 h 961981"/>
                          <a:gd name="connsiteX3" fmla="*/ 1634809 w 1825313"/>
                          <a:gd name="connsiteY3" fmla="*/ 961981 h 961981"/>
                          <a:gd name="connsiteX4" fmla="*/ 190504 w 1825313"/>
                          <a:gd name="connsiteY4" fmla="*/ 961981 h 961981"/>
                          <a:gd name="connsiteX5" fmla="*/ 0 w 1825313"/>
                          <a:gd name="connsiteY5" fmla="*/ 771477 h 961981"/>
                          <a:gd name="connsiteX6" fmla="*/ 0 w 1825313"/>
                          <a:gd name="connsiteY6" fmla="*/ 9485 h 961981"/>
                          <a:gd name="connsiteX0" fmla="*/ 0 w 1825313"/>
                          <a:gd name="connsiteY0" fmla="*/ 0 h 952496"/>
                          <a:gd name="connsiteX1" fmla="*/ 1825313 w 1825313"/>
                          <a:gd name="connsiteY1" fmla="*/ 0 h 952496"/>
                          <a:gd name="connsiteX2" fmla="*/ 1825313 w 1825313"/>
                          <a:gd name="connsiteY2" fmla="*/ 761992 h 952496"/>
                          <a:gd name="connsiteX3" fmla="*/ 1634809 w 1825313"/>
                          <a:gd name="connsiteY3" fmla="*/ 952496 h 952496"/>
                          <a:gd name="connsiteX4" fmla="*/ 190504 w 1825313"/>
                          <a:gd name="connsiteY4" fmla="*/ 952496 h 952496"/>
                          <a:gd name="connsiteX5" fmla="*/ 0 w 1825313"/>
                          <a:gd name="connsiteY5" fmla="*/ 761992 h 952496"/>
                          <a:gd name="connsiteX6" fmla="*/ 0 w 1825313"/>
                          <a:gd name="connsiteY6" fmla="*/ 0 h 952496"/>
                          <a:gd name="connsiteX0" fmla="*/ 0 w 1825313"/>
                          <a:gd name="connsiteY0" fmla="*/ 0 h 952496"/>
                          <a:gd name="connsiteX1" fmla="*/ 1825313 w 1825313"/>
                          <a:gd name="connsiteY1" fmla="*/ 0 h 952496"/>
                          <a:gd name="connsiteX2" fmla="*/ 1825313 w 1825313"/>
                          <a:gd name="connsiteY2" fmla="*/ 761992 h 952496"/>
                          <a:gd name="connsiteX3" fmla="*/ 1634809 w 1825313"/>
                          <a:gd name="connsiteY3" fmla="*/ 952496 h 952496"/>
                          <a:gd name="connsiteX4" fmla="*/ 190504 w 1825313"/>
                          <a:gd name="connsiteY4" fmla="*/ 952496 h 952496"/>
                          <a:gd name="connsiteX5" fmla="*/ 0 w 1825313"/>
                          <a:gd name="connsiteY5" fmla="*/ 761992 h 952496"/>
                          <a:gd name="connsiteX6" fmla="*/ 0 w 1825313"/>
                          <a:gd name="connsiteY6" fmla="*/ 0 h 95249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825313" h="952496">
                            <a:moveTo>
                              <a:pt x="0" y="0"/>
                            </a:moveTo>
                            <a:lnTo>
                              <a:pt x="1825313" y="0"/>
                            </a:lnTo>
                            <a:lnTo>
                              <a:pt x="1825313" y="761992"/>
                            </a:lnTo>
                            <a:cubicBezTo>
                              <a:pt x="1825313" y="867204"/>
                              <a:pt x="1740021" y="952496"/>
                              <a:pt x="1634809" y="952496"/>
                            </a:cubicBezTo>
                            <a:lnTo>
                              <a:pt x="190504" y="952496"/>
                            </a:lnTo>
                            <a:cubicBezTo>
                              <a:pt x="85292" y="952496"/>
                              <a:pt x="0" y="867204"/>
                              <a:pt x="0" y="761992"/>
                            </a:cubicBezTo>
                            <a:lnTo>
                              <a:pt x="0" y="0"/>
                            </a:lnTo>
                            <a:close/>
                          </a:path>
                        </a:pathLst>
                      </a:cu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052791" w:rsidRPr="00151C45" w:rsidRDefault="00052791" w:rsidP="00052791">
                          <w:pPr>
                            <w:spacing w:before="240" w:after="0"/>
                            <w:jc w:val="center"/>
                            <w:rPr>
                              <w:b/>
                              <w:color w:val="FFFFFF" w:themeColor="background1"/>
                              <w:sz w:val="36"/>
                            </w:rPr>
                          </w:pPr>
                          <w:r w:rsidRPr="00151C45">
                            <w:rPr>
                              <w:b/>
                              <w:color w:val="FFFFFF" w:themeColor="background1"/>
                              <w:sz w:val="36"/>
                            </w:rPr>
                            <w:t>Co</w:t>
                          </w:r>
                          <w:r w:rsidR="00AB1D5E" w:rsidRPr="00151C45">
                            <w:rPr>
                              <w:b/>
                              <w:color w:val="FFFFFF" w:themeColor="background1"/>
                              <w:sz w:val="36"/>
                            </w:rPr>
                            <w:t>r</w:t>
                          </w:r>
                          <w:r w:rsidRPr="00151C45">
                            <w:rPr>
                              <w:b/>
                              <w:color w:val="FFFFFF" w:themeColor="background1"/>
                              <w:sz w:val="36"/>
                            </w:rPr>
                            <w:t>onavirus</w:t>
                          </w:r>
                        </w:p>
                        <w:p w:rsidR="00052791" w:rsidRPr="00151C45" w:rsidRDefault="005845AD" w:rsidP="00052791">
                          <w:pPr>
                            <w:spacing w:after="120"/>
                            <w:jc w:val="center"/>
                            <w:rPr>
                              <w:b/>
                              <w:color w:val="FFFFFF" w:themeColor="background1"/>
                              <w:sz w:val="36"/>
                            </w:rPr>
                          </w:pPr>
                          <w:r>
                            <w:rPr>
                              <w:b/>
                              <w:color w:val="FFFFFF" w:themeColor="background1"/>
                              <w:sz w:val="36"/>
                            </w:rPr>
                            <w:t>(COVID-19)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C82FB7B" id="Rounded Rectangle 2" o:spid="_x0000_s1026" style="position:absolute;margin-left:369.65pt;margin-top:-38.95pt;width:143.75pt;height:75pt;z-index:-251653120;visibility:visible;mso-wrap-style:square;mso-wrap-distance-left:9pt;mso-wrap-distance-top:0;mso-wrap-distance-right:9pt;mso-wrap-distance-bottom:0;mso-position-horizontal:absolute;mso-position-horizontal-relative:text;mso-position-vertical:absolute;mso-position-vertical-relative:text;v-text-anchor:middle" coordsize="1825313,95249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" adj="-11796480,,5400" path="m,l1825313,r,761992c1825313,867204,1740021,952496,1634809,952496r-1444305,c85292,952496,,867204,,761992l,xe" fillcolor="#1f1f5f [3213]" stroked="f" strokeweight="2pt">
              <v:stroke joinstyle="miter"/>
              <v:formulas/>
              <v:path arrowok="t" o:connecttype="custom" o:connectlocs="0,0;1825313,0;1825313,761992;1634809,952496;190504,952496;0,761992;0,0" o:connectangles="0,0,0,0,0,0,0" textboxrect="0,0,1825313,952496"/>
              <v:textbox>
                <w:txbxContent>
                  <w:p w:rsidR="00052791" w:rsidRPr="00151C45" w:rsidRDefault="00052791" w:rsidP="00052791">
                    <w:pPr>
                      <w:spacing w:before="240" w:after="0"/>
                      <w:jc w:val="center"/>
                      <w:rPr>
                        <w:b/>
                        <w:color w:val="FFFFFF" w:themeColor="background1"/>
                        <w:sz w:val="36"/>
                      </w:rPr>
                    </w:pPr>
                    <w:r w:rsidRPr="00151C45">
                      <w:rPr>
                        <w:b/>
                        <w:color w:val="FFFFFF" w:themeColor="background1"/>
                        <w:sz w:val="36"/>
                      </w:rPr>
                      <w:t>Co</w:t>
                    </w:r>
                    <w:r w:rsidR="00AB1D5E" w:rsidRPr="00151C45">
                      <w:rPr>
                        <w:b/>
                        <w:color w:val="FFFFFF" w:themeColor="background1"/>
                        <w:sz w:val="36"/>
                      </w:rPr>
                      <w:t>r</w:t>
                    </w:r>
                    <w:r w:rsidRPr="00151C45">
                      <w:rPr>
                        <w:b/>
                        <w:color w:val="FFFFFF" w:themeColor="background1"/>
                        <w:sz w:val="36"/>
                      </w:rPr>
                      <w:t>onavirus</w:t>
                    </w:r>
                  </w:p>
                  <w:p w:rsidR="00052791" w:rsidRPr="00151C45" w:rsidRDefault="005845AD" w:rsidP="00052791">
                    <w:pPr>
                      <w:spacing w:after="120"/>
                      <w:jc w:val="center"/>
                      <w:rPr>
                        <w:b/>
                        <w:color w:val="FFFFFF" w:themeColor="background1"/>
                        <w:sz w:val="36"/>
                      </w:rPr>
                    </w:pPr>
                    <w:r>
                      <w:rPr>
                        <w:b/>
                        <w:color w:val="FFFFFF" w:themeColor="background1"/>
                        <w:sz w:val="36"/>
                      </w:rPr>
                      <w:t>(COVID-19)</w:t>
                    </w:r>
                  </w:p>
                </w:txbxContent>
              </v:textbox>
            </v:shape>
          </w:pict>
        </mc:Fallback>
      </mc:AlternateContent>
    </w:r>
    <w:r w:rsidR="00BB7C8A">
      <w:rPr>
        <w:noProof/>
        <w:lang w:eastAsia="en-AU"/>
      </w:rPr>
      <mc:AlternateContent>
        <mc:Choice Requires="wps">
          <w:drawing>
            <wp:anchor distT="0" distB="0" distL="114300" distR="114300" simplePos="0" relativeHeight="251658240" behindDoc="0" locked="0" layoutInCell="1" allowOverlap="1" wp14:anchorId="48A41B5A" wp14:editId="5ABA18A5">
              <wp:simplePos x="0" y="0"/>
              <wp:positionH relativeFrom="column">
                <wp:posOffset>4692650</wp:posOffset>
              </wp:positionH>
              <wp:positionV relativeFrom="paragraph">
                <wp:posOffset>647700</wp:posOffset>
              </wp:positionV>
              <wp:extent cx="1824355" cy="286385"/>
              <wp:effectExtent l="0" t="0" r="0" b="0"/>
              <wp:wrapThrough wrapText="bothSides">
                <wp:wrapPolygon edited="0">
                  <wp:start x="677" y="0"/>
                  <wp:lineTo x="677" y="20115"/>
                  <wp:lineTo x="20750" y="20115"/>
                  <wp:lineTo x="20750" y="0"/>
                  <wp:lineTo x="677" y="0"/>
                </wp:wrapPolygon>
              </wp:wrapThrough>
              <wp:docPr id="202" name="Text Box 202"/>
              <wp:cNvGraphicFramePr/>
              <a:graphic xmlns:a="http://schemas.openxmlformats.org/drawingml/2006/main">
                <a:graphicData uri="http://schemas.microsoft.com/office/word/2010/wordprocessingShape">
                  <wps:wsp>
                    <wps:cNvSpPr txBox="1"/>
                    <wps:spPr>
                      <a:xfrm>
                        <a:off x="0" y="0"/>
                        <a:ext cx="1824355" cy="286385"/>
                      </a:xfrm>
                      <a:prstGeom prst="rect">
                        <a:avLst/>
                      </a:prstGeom>
                      <a:noFill/>
                      <a:ln w="6350">
                        <a:noFill/>
                      </a:ln>
                    </wps:spPr>
                    <wps:txbx>
                      <w:txbxContent>
                        <w:p w:rsidR="00542FBC" w:rsidRPr="00151C45" w:rsidRDefault="00542FBC" w:rsidP="00151C45">
                          <w:pPr>
                            <w:jc w:val="center"/>
                            <w:rPr>
                              <w:b/>
                            </w:rPr>
                          </w:pPr>
                          <w:r w:rsidRPr="00151C45">
                            <w:rPr>
                              <w:b/>
                            </w:rPr>
                            <w:t xml:space="preserve">Version </w:t>
                          </w:r>
                          <w:r w:rsidR="00125281">
                            <w:rPr>
                              <w:b/>
                            </w:rPr>
                            <w:t>1</w:t>
                          </w:r>
                          <w:r w:rsidR="00A0081C">
                            <w:rPr>
                              <w:b/>
                            </w:rPr>
                            <w:t>.</w:t>
                          </w:r>
                          <w:r w:rsidR="005F58F2">
                            <w:rPr>
                              <w:b/>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A41B5A" id="_x0000_t202" coordsize="21600,21600" o:spt="202" path="m,l,21600r21600,l21600,xe">
              <v:stroke joinstyle="miter"/>
              <v:path gradientshapeok="t" o:connecttype="rect"/>
            </v:shapetype>
            <v:shape id="Text Box 202" o:spid="_x0000_s1027" type="#_x0000_t202" style="position:absolute;margin-left:369.5pt;margin-top:51pt;width:143.65pt;height:2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" filled="f" stroked="f" strokeweight=".5pt">
              <v:textbox>
                <w:txbxContent>
                  <w:p w:rsidR="00542FBC" w:rsidRPr="00151C45" w:rsidRDefault="00542FBC" w:rsidP="00151C45">
                    <w:pPr>
                      <w:jc w:val="center"/>
                      <w:rPr>
                        <w:b/>
                      </w:rPr>
                    </w:pPr>
                    <w:r w:rsidRPr="00151C45">
                      <w:rPr>
                        <w:b/>
                      </w:rPr>
                      <w:t xml:space="preserve">Version </w:t>
                    </w:r>
                    <w:r w:rsidR="00125281">
                      <w:rPr>
                        <w:b/>
                      </w:rPr>
                      <w:t>1</w:t>
                    </w:r>
                    <w:r w:rsidR="00A0081C">
                      <w:rPr>
                        <w:b/>
                      </w:rPr>
                      <w:t>.</w:t>
                    </w:r>
                    <w:r w:rsidR="005F58F2">
                      <w:rPr>
                        <w:b/>
                      </w:rPr>
                      <w:t>3</w:t>
                    </w:r>
                  </w:p>
                </w:txbxContent>
              </v:textbox>
              <w10:wrap type="through"/>
            </v:shape>
          </w:pict>
        </mc:Fallback>
      </mc:AlternateContent>
    </w:r>
    <w:sdt>
      <w:sdtPr>
        <w:rPr>
          <w:rStyle w:val="Heading1Char"/>
          <w:b/>
          <w:sz w:val="40"/>
          <w:szCs w:val="64"/>
        </w:rPr>
        <w:alias w:val="Title"/>
        <w:tag w:val="Title"/>
        <w:id w:val="-509755993"/>
        <w:lock w:val="sdtLocked"/>
        <w:dataBinding w:prefixMappings="xmlns:ns0='http://purl.org/dc/elements/1.1/' xmlns:ns1='http://schemas.openxmlformats.org/package/2006/metadata/core-properties' " w:xpath="/ns1:coreProperties[1]/ns0:title[1]" w:storeItemID="{6C3C8BC8-F283-45AE-878A-BAB7291924A1}"/>
        <w:text w:multiLine="1"/>
      </w:sdtPr>
      <w:sdtEndPr>
        <w:rPr>
          <w:rStyle w:val="Heading1Char"/>
        </w:rPr>
      </w:sdtEndPr>
      <w:sdtContent>
        <w:r w:rsidR="007B2CE5">
          <w:rPr>
            <w:rStyle w:val="Heading1Char"/>
            <w:b/>
            <w:sz w:val="40"/>
            <w:szCs w:val="64"/>
          </w:rPr>
          <w:t xml:space="preserve">Approved Remote Essential Workers </w:t>
        </w:r>
        <w:r w:rsidR="007B2CE5">
          <w:rPr>
            <w:rStyle w:val="Heading1Char"/>
            <w:b/>
            <w:sz w:val="40"/>
            <w:szCs w:val="64"/>
          </w:rPr>
          <w:br/>
          <w:t>Application Form</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C6DBF"/>
    <w:multiLevelType w:val="hybridMultilevel"/>
    <w:tmpl w:val="F650FFF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B7245D0"/>
    <w:multiLevelType w:val="multilevel"/>
    <w:tmpl w:val="0C78A7AC"/>
    <w:name w:val="NTG Table Bullet List322"/>
    <w:numStyleLink w:val="Tablebulletlist"/>
  </w:abstractNum>
  <w:abstractNum w:abstractNumId="2" w15:restartNumberingAfterBreak="0">
    <w:nsid w:val="0C90104F"/>
    <w:multiLevelType w:val="hybridMultilevel"/>
    <w:tmpl w:val="B442E05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F195B3C"/>
    <w:multiLevelType w:val="multilevel"/>
    <w:tmpl w:val="3928FD02"/>
    <w:name w:val="NTG Table Bullet List3322222"/>
    <w:numStyleLink w:val="Bulletlist"/>
  </w:abstractNum>
  <w:abstractNum w:abstractNumId="4" w15:restartNumberingAfterBreak="0">
    <w:nsid w:val="100244A1"/>
    <w:multiLevelType w:val="multilevel"/>
    <w:tmpl w:val="0C78A7AC"/>
    <w:name w:val="NTG Table Bullet List332"/>
    <w:numStyleLink w:val="Tablebulletlist"/>
  </w:abstractNum>
  <w:abstractNum w:abstractNumId="5" w15:restartNumberingAfterBreak="0">
    <w:nsid w:val="1012237B"/>
    <w:multiLevelType w:val="multilevel"/>
    <w:tmpl w:val="0C78A7AC"/>
    <w:name w:val="NTG Table Bullet List32"/>
    <w:numStyleLink w:val="Tablebulletlist"/>
  </w:abstractNum>
  <w:abstractNum w:abstractNumId="6" w15:restartNumberingAfterBreak="0">
    <w:nsid w:val="15E93577"/>
    <w:multiLevelType w:val="multilevel"/>
    <w:tmpl w:val="4E6AC8F6"/>
    <w:name w:val="NTG Table Bullet List33222222"/>
    <w:numStyleLink w:val="Numberlist"/>
  </w:abstractNum>
  <w:abstractNum w:abstractNumId="7" w15:restartNumberingAfterBreak="0">
    <w:nsid w:val="18D26C06"/>
    <w:multiLevelType w:val="multilevel"/>
    <w:tmpl w:val="3E5E177A"/>
    <w:name w:val="NTG Table Bullet List33222222222222222"/>
    <w:numStyleLink w:val="Tablenumberlist"/>
  </w:abstractNum>
  <w:abstractNum w:abstractNumId="8" w15:restartNumberingAfterBreak="0">
    <w:nsid w:val="19533A06"/>
    <w:multiLevelType w:val="multilevel"/>
    <w:tmpl w:val="3928FD02"/>
    <w:name w:val="NTG Table Bullet List3222"/>
    <w:numStyleLink w:val="Bulletlist"/>
  </w:abstractNum>
  <w:abstractNum w:abstractNumId="9" w15:restartNumberingAfterBreak="0">
    <w:nsid w:val="19AE65C9"/>
    <w:multiLevelType w:val="multilevel"/>
    <w:tmpl w:val="39746A98"/>
    <w:lvl w:ilvl="0">
      <w:start w:val="1"/>
      <w:numFmt w:val="decimal"/>
      <w:pStyle w:val="Tablenumberlistlevel1"/>
      <w:lvlText w:val="%1."/>
      <w:lvlJc w:val="left"/>
      <w:pPr>
        <w:ind w:left="284" w:hanging="284"/>
      </w:pPr>
      <w:rPr>
        <w:rFonts w:hint="default"/>
      </w:rPr>
    </w:lvl>
    <w:lvl w:ilvl="1">
      <w:start w:val="1"/>
      <w:numFmt w:val="lowerLetter"/>
      <w:pStyle w:val="Tablenumberlistlevel2"/>
      <w:lvlText w:val="%2."/>
      <w:lvlJc w:val="left"/>
      <w:pPr>
        <w:ind w:left="567" w:hanging="283"/>
      </w:pPr>
      <w:rPr>
        <w:rFonts w:hint="default"/>
      </w:rPr>
    </w:lvl>
    <w:lvl w:ilvl="2">
      <w:start w:val="1"/>
      <w:numFmt w:val="lowerRoman"/>
      <w:pStyle w:val="Tablenumberlistlevel3"/>
      <w:lvlText w:val="%3."/>
      <w:lvlJc w:val="left"/>
      <w:pPr>
        <w:ind w:left="851" w:hanging="284"/>
      </w:pPr>
      <w:rPr>
        <w:rFonts w:hint="default"/>
      </w:rPr>
    </w:lvl>
    <w:lvl w:ilvl="3">
      <w:start w:val="1"/>
      <w:numFmt w:val="decimal"/>
      <w:pStyle w:val="Tablenumberlistlevel4"/>
      <w:lvlText w:val="(%4)"/>
      <w:lvlJc w:val="left"/>
      <w:pPr>
        <w:ind w:left="1134" w:hanging="283"/>
      </w:pPr>
      <w:rPr>
        <w:rFonts w:hint="default"/>
      </w:rPr>
    </w:lvl>
    <w:lvl w:ilvl="4">
      <w:start w:val="1"/>
      <w:numFmt w:val="lowerLetter"/>
      <w:pStyle w:val="Tablenumberlistlevel5"/>
      <w:lvlText w:val="(%5)"/>
      <w:lvlJc w:val="left"/>
      <w:pPr>
        <w:ind w:left="1418" w:hanging="284"/>
      </w:pPr>
      <w:rPr>
        <w:rFonts w:hint="default"/>
      </w:rPr>
    </w:lvl>
    <w:lvl w:ilvl="5">
      <w:start w:val="1"/>
      <w:numFmt w:val="lowerRoman"/>
      <w:pStyle w:val="Tablenumberlistlevel6"/>
      <w:lvlText w:val="(%6)"/>
      <w:lvlJc w:val="left"/>
      <w:pPr>
        <w:ind w:left="1701" w:hanging="283"/>
      </w:pPr>
      <w:rPr>
        <w:rFonts w:hint="default"/>
      </w:rPr>
    </w:lvl>
    <w:lvl w:ilvl="6">
      <w:start w:val="1"/>
      <w:numFmt w:val="decimal"/>
      <w:pStyle w:val="Tablenumberlistlevel7"/>
      <w:lvlText w:val="%7."/>
      <w:lvlJc w:val="left"/>
      <w:pPr>
        <w:ind w:left="1985" w:hanging="284"/>
      </w:pPr>
      <w:rPr>
        <w:rFonts w:hint="default"/>
      </w:rPr>
    </w:lvl>
    <w:lvl w:ilvl="7">
      <w:start w:val="1"/>
      <w:numFmt w:val="lowerLetter"/>
      <w:pStyle w:val="Tablenumberlistlevel8"/>
      <w:lvlText w:val="%8."/>
      <w:lvlJc w:val="left"/>
      <w:pPr>
        <w:ind w:left="2268" w:hanging="283"/>
      </w:pPr>
      <w:rPr>
        <w:rFonts w:hint="default"/>
      </w:rPr>
    </w:lvl>
    <w:lvl w:ilvl="8">
      <w:start w:val="1"/>
      <w:numFmt w:val="lowerRoman"/>
      <w:pStyle w:val="Tablenumberlistlevel9"/>
      <w:lvlText w:val="%9."/>
      <w:lvlJc w:val="left"/>
      <w:pPr>
        <w:ind w:left="2552" w:hanging="284"/>
      </w:pPr>
      <w:rPr>
        <w:rFonts w:hint="default"/>
      </w:rPr>
    </w:lvl>
  </w:abstractNum>
  <w:abstractNum w:abstractNumId="10" w15:restartNumberingAfterBreak="0">
    <w:nsid w:val="1B26429D"/>
    <w:multiLevelType w:val="multilevel"/>
    <w:tmpl w:val="3E5E177A"/>
    <w:name w:val="NTG Table Bullet List33222222222"/>
    <w:numStyleLink w:val="Tablenumberlist"/>
  </w:abstractNum>
  <w:abstractNum w:abstractNumId="11" w15:restartNumberingAfterBreak="0">
    <w:nsid w:val="1B86276C"/>
    <w:multiLevelType w:val="multilevel"/>
    <w:tmpl w:val="3928FD02"/>
    <w:name w:val="NTG Table Bullet List32223"/>
    <w:numStyleLink w:val="Bulletlist"/>
  </w:abstractNum>
  <w:abstractNum w:abstractNumId="12" w15:restartNumberingAfterBreak="0">
    <w:nsid w:val="1D0744AE"/>
    <w:multiLevelType w:val="multilevel"/>
    <w:tmpl w:val="3E5E177A"/>
    <w:name w:val="NTG Table Bullet List3222322"/>
    <w:numStyleLink w:val="Tablenumberlist"/>
  </w:abstractNum>
  <w:abstractNum w:abstractNumId="13" w15:restartNumberingAfterBreak="0">
    <w:nsid w:val="201E67C2"/>
    <w:multiLevelType w:val="hybridMultilevel"/>
    <w:tmpl w:val="841471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2182E8A"/>
    <w:multiLevelType w:val="multilevel"/>
    <w:tmpl w:val="4E6AC8F6"/>
    <w:styleLink w:val="Number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15" w15:restartNumberingAfterBreak="0">
    <w:nsid w:val="272E3F76"/>
    <w:multiLevelType w:val="multilevel"/>
    <w:tmpl w:val="3E5E177A"/>
    <w:name w:val="NTG Table Bullet List3322"/>
    <w:numStyleLink w:val="Tablenumberlist"/>
  </w:abstractNum>
  <w:abstractNum w:abstractNumId="16" w15:restartNumberingAfterBreak="0">
    <w:nsid w:val="27CE4608"/>
    <w:multiLevelType w:val="multilevel"/>
    <w:tmpl w:val="3E5E177A"/>
    <w:name w:val="NTG Table Bullet List33222"/>
    <w:numStyleLink w:val="Tablenumberlist"/>
  </w:abstractNum>
  <w:abstractNum w:abstractNumId="17" w15:restartNumberingAfterBreak="0">
    <w:nsid w:val="27D83E4D"/>
    <w:multiLevelType w:val="multilevel"/>
    <w:tmpl w:val="3928FD02"/>
    <w:numStyleLink w:val="Bulletlist"/>
  </w:abstractNum>
  <w:abstractNum w:abstractNumId="18" w15:restartNumberingAfterBreak="0">
    <w:nsid w:val="2D392732"/>
    <w:multiLevelType w:val="multilevel"/>
    <w:tmpl w:val="3E5E177A"/>
    <w:name w:val="NTG Table Bullet List322232"/>
    <w:styleLink w:val="Tablenumberlist"/>
    <w:lvl w:ilvl="0">
      <w:start w:val="1"/>
      <w:numFmt w:val="decimal"/>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lowerRoman"/>
      <w:lvlText w:val="%3."/>
      <w:lvlJc w:val="left"/>
      <w:pPr>
        <w:ind w:left="851" w:hanging="284"/>
      </w:pPr>
      <w:rPr>
        <w:rFonts w:hint="default"/>
      </w:rPr>
    </w:lvl>
    <w:lvl w:ilvl="3">
      <w:start w:val="1"/>
      <w:numFmt w:val="decimal"/>
      <w:lvlText w:val="(%4)"/>
      <w:lvlJc w:val="left"/>
      <w:pPr>
        <w:ind w:left="1134" w:hanging="283"/>
      </w:pPr>
      <w:rPr>
        <w:rFonts w:hint="default"/>
      </w:rPr>
    </w:lvl>
    <w:lvl w:ilvl="4">
      <w:start w:val="1"/>
      <w:numFmt w:val="lowerLetter"/>
      <w:lvlText w:val="(%5)"/>
      <w:lvlJc w:val="left"/>
      <w:pPr>
        <w:ind w:left="1418" w:hanging="284"/>
      </w:pPr>
      <w:rPr>
        <w:rFonts w:hint="default"/>
      </w:rPr>
    </w:lvl>
    <w:lvl w:ilvl="5">
      <w:start w:val="1"/>
      <w:numFmt w:val="lowerRoman"/>
      <w:lvlText w:val="(%6)"/>
      <w:lvlJc w:val="left"/>
      <w:pPr>
        <w:ind w:left="1701" w:hanging="283"/>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19" w15:restartNumberingAfterBreak="0">
    <w:nsid w:val="2E693641"/>
    <w:multiLevelType w:val="multilevel"/>
    <w:tmpl w:val="3E5E177A"/>
    <w:name w:val="NTG Table Bullet List33"/>
    <w:numStyleLink w:val="Tablenumberlist"/>
  </w:abstractNum>
  <w:abstractNum w:abstractNumId="20" w15:restartNumberingAfterBreak="0">
    <w:nsid w:val="2EF077BC"/>
    <w:multiLevelType w:val="multilevel"/>
    <w:tmpl w:val="0C78A7AC"/>
    <w:name w:val="NTG Table Bullet List33222222222222222222"/>
    <w:numStyleLink w:val="Tablebulletlist"/>
  </w:abstractNum>
  <w:abstractNum w:abstractNumId="21" w15:restartNumberingAfterBreak="0">
    <w:nsid w:val="32DF44DA"/>
    <w:multiLevelType w:val="multilevel"/>
    <w:tmpl w:val="3E5E177A"/>
    <w:name w:val="NTG Table Bullet List3222323"/>
    <w:numStyleLink w:val="Tablenumberlist"/>
  </w:abstractNum>
  <w:abstractNum w:abstractNumId="22" w15:restartNumberingAfterBreak="0">
    <w:nsid w:val="36744DFA"/>
    <w:multiLevelType w:val="multilevel"/>
    <w:tmpl w:val="3928FD02"/>
    <w:styleLink w:val="Bulletlist"/>
    <w:lvl w:ilvl="0">
      <w:start w:val="1"/>
      <w:numFmt w:val="bullet"/>
      <w:pStyle w:val="ListBullet"/>
      <w:lvlText w:val=""/>
      <w:lvlJc w:val="left"/>
      <w:pPr>
        <w:ind w:left="357" w:hanging="357"/>
      </w:pPr>
      <w:rPr>
        <w:rFonts w:ascii="Symbol" w:hAnsi="Symbol" w:hint="default"/>
        <w:color w:val="auto"/>
      </w:rPr>
    </w:lvl>
    <w:lvl w:ilvl="1">
      <w:start w:val="1"/>
      <w:numFmt w:val="bullet"/>
      <w:pStyle w:val="ListBullet2"/>
      <w:lvlText w:val="o"/>
      <w:lvlJc w:val="left"/>
      <w:pPr>
        <w:ind w:left="714" w:hanging="357"/>
      </w:pPr>
      <w:rPr>
        <w:rFonts w:ascii="Courier New" w:hAnsi="Courier New" w:hint="default"/>
      </w:rPr>
    </w:lvl>
    <w:lvl w:ilvl="2">
      <w:start w:val="1"/>
      <w:numFmt w:val="bullet"/>
      <w:pStyle w:val="ListBullet3"/>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3" w15:restartNumberingAfterBreak="0">
    <w:nsid w:val="3BE61945"/>
    <w:multiLevelType w:val="multilevel"/>
    <w:tmpl w:val="3928FD02"/>
    <w:name w:val="NTG Table Bullet List332222222222222222"/>
    <w:numStyleLink w:val="Bulletlist"/>
  </w:abstractNum>
  <w:abstractNum w:abstractNumId="24" w15:restartNumberingAfterBreak="0">
    <w:nsid w:val="49FD3A20"/>
    <w:multiLevelType w:val="multilevel"/>
    <w:tmpl w:val="3E5E177A"/>
    <w:name w:val="NTG Table Bullet List3322222222222"/>
    <w:numStyleLink w:val="Tablenumberlist"/>
  </w:abstractNum>
  <w:abstractNum w:abstractNumId="25" w15:restartNumberingAfterBreak="0">
    <w:nsid w:val="4BB76081"/>
    <w:multiLevelType w:val="multilevel"/>
    <w:tmpl w:val="0C78A7AC"/>
    <w:styleLink w:val="Tablebulletlist"/>
    <w:lvl w:ilvl="0">
      <w:start w:val="1"/>
      <w:numFmt w:val="bullet"/>
      <w:pStyle w:val="Tablebulletlistlevel1"/>
      <w:lvlText w:val=""/>
      <w:lvlJc w:val="left"/>
      <w:pPr>
        <w:ind w:left="284" w:hanging="284"/>
      </w:pPr>
      <w:rPr>
        <w:rFonts w:ascii="Symbol" w:hAnsi="Symbol" w:hint="default"/>
        <w:color w:val="auto"/>
      </w:rPr>
    </w:lvl>
    <w:lvl w:ilvl="1">
      <w:start w:val="1"/>
      <w:numFmt w:val="bullet"/>
      <w:pStyle w:val="Tablebulletlistlevel2"/>
      <w:lvlText w:val="o"/>
      <w:lvlJc w:val="left"/>
      <w:pPr>
        <w:ind w:left="567" w:hanging="283"/>
      </w:pPr>
      <w:rPr>
        <w:rFonts w:ascii="Courier New" w:hAnsi="Courier New" w:hint="default"/>
      </w:rPr>
    </w:lvl>
    <w:lvl w:ilvl="2">
      <w:start w:val="1"/>
      <w:numFmt w:val="bullet"/>
      <w:pStyle w:val="Tablebulletlistlevel3"/>
      <w:lvlText w:val=""/>
      <w:lvlJc w:val="left"/>
      <w:pPr>
        <w:ind w:left="851" w:hanging="284"/>
      </w:pPr>
      <w:rPr>
        <w:rFonts w:ascii="Wingdings" w:hAnsi="Wingdings" w:hint="default"/>
        <w:color w:val="auto"/>
      </w:rPr>
    </w:lvl>
    <w:lvl w:ilvl="3">
      <w:start w:val="1"/>
      <w:numFmt w:val="bullet"/>
      <w:pStyle w:val="Tablebulletlistlevel4"/>
      <w:lvlText w:val=""/>
      <w:lvlJc w:val="left"/>
      <w:pPr>
        <w:ind w:left="1134" w:hanging="283"/>
      </w:pPr>
      <w:rPr>
        <w:rFonts w:ascii="Wingdings" w:hAnsi="Wingdings" w:hint="default"/>
        <w:color w:val="auto"/>
      </w:rPr>
    </w:lvl>
    <w:lvl w:ilvl="4">
      <w:start w:val="1"/>
      <w:numFmt w:val="bullet"/>
      <w:pStyle w:val="Tablebulletlistlevel5"/>
      <w:lvlText w:val=""/>
      <w:lvlJc w:val="left"/>
      <w:pPr>
        <w:ind w:left="1418" w:hanging="284"/>
      </w:pPr>
      <w:rPr>
        <w:rFonts w:ascii="Symbol" w:hAnsi="Symbol" w:hint="default"/>
        <w:color w:val="auto"/>
      </w:rPr>
    </w:lvl>
    <w:lvl w:ilvl="5">
      <w:start w:val="1"/>
      <w:numFmt w:val="bullet"/>
      <w:pStyle w:val="Tablebulletlistlevel6"/>
      <w:lvlText w:val=""/>
      <w:lvlJc w:val="left"/>
      <w:pPr>
        <w:ind w:left="1701" w:hanging="283"/>
      </w:pPr>
      <w:rPr>
        <w:rFonts w:ascii="Symbol" w:hAnsi="Symbol" w:hint="default"/>
        <w:color w:val="auto"/>
      </w:rPr>
    </w:lvl>
    <w:lvl w:ilvl="6">
      <w:start w:val="1"/>
      <w:numFmt w:val="bullet"/>
      <w:pStyle w:val="Tablebulletlistlevel7"/>
      <w:lvlText w:val="o"/>
      <w:lvlJc w:val="left"/>
      <w:pPr>
        <w:ind w:left="1985" w:hanging="284"/>
      </w:pPr>
      <w:rPr>
        <w:rFonts w:ascii="Courier New" w:hAnsi="Courier New" w:hint="default"/>
        <w:color w:val="auto"/>
      </w:rPr>
    </w:lvl>
    <w:lvl w:ilvl="7">
      <w:start w:val="1"/>
      <w:numFmt w:val="bullet"/>
      <w:pStyle w:val="Tablebulletlistlevel8"/>
      <w:lvlText w:val=""/>
      <w:lvlJc w:val="left"/>
      <w:pPr>
        <w:ind w:left="2268" w:hanging="283"/>
      </w:pPr>
      <w:rPr>
        <w:rFonts w:ascii="Wingdings" w:hAnsi="Wingdings" w:hint="default"/>
        <w:color w:val="auto"/>
      </w:rPr>
    </w:lvl>
    <w:lvl w:ilvl="8">
      <w:start w:val="1"/>
      <w:numFmt w:val="bullet"/>
      <w:pStyle w:val="Tablebulletlistlevel9"/>
      <w:lvlText w:val=""/>
      <w:lvlJc w:val="left"/>
      <w:pPr>
        <w:ind w:left="2552" w:hanging="284"/>
      </w:pPr>
      <w:rPr>
        <w:rFonts w:ascii="Wingdings" w:hAnsi="Wingdings" w:hint="default"/>
        <w:color w:val="auto"/>
      </w:rPr>
    </w:lvl>
  </w:abstractNum>
  <w:abstractNum w:abstractNumId="26" w15:restartNumberingAfterBreak="0">
    <w:nsid w:val="4D5634AF"/>
    <w:multiLevelType w:val="multilevel"/>
    <w:tmpl w:val="2BBEA3BA"/>
    <w:name w:val="NTG Table Bullet List"/>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27" w15:restartNumberingAfterBreak="0">
    <w:nsid w:val="53842BC6"/>
    <w:multiLevelType w:val="multilevel"/>
    <w:tmpl w:val="0C78A7AC"/>
    <w:numStyleLink w:val="Tablebulletlist"/>
  </w:abstractNum>
  <w:abstractNum w:abstractNumId="28" w15:restartNumberingAfterBreak="0">
    <w:nsid w:val="54D23F9E"/>
    <w:multiLevelType w:val="multilevel"/>
    <w:tmpl w:val="2BBEA3BA"/>
    <w:name w:val="NTG Table Bullet List3222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29" w15:restartNumberingAfterBreak="0">
    <w:nsid w:val="56DA2CAE"/>
    <w:multiLevelType w:val="multilevel"/>
    <w:tmpl w:val="3E5E177A"/>
    <w:name w:val="NTG Table Bullet List332222222222222"/>
    <w:numStyleLink w:val="Tablenumberlist"/>
  </w:abstractNum>
  <w:abstractNum w:abstractNumId="30" w15:restartNumberingAfterBreak="0">
    <w:nsid w:val="583359D9"/>
    <w:multiLevelType w:val="multilevel"/>
    <w:tmpl w:val="3E5E177A"/>
    <w:name w:val="NTG Table Bullet List332222222"/>
    <w:numStyleLink w:val="Tablenumberlist"/>
  </w:abstractNum>
  <w:abstractNum w:abstractNumId="31" w15:restartNumberingAfterBreak="0">
    <w:nsid w:val="5B9A5FFE"/>
    <w:multiLevelType w:val="multilevel"/>
    <w:tmpl w:val="0C78A7AC"/>
    <w:name w:val="NTG Table Bullet List33222222222222"/>
    <w:numStyleLink w:val="Tablebulletlist"/>
  </w:abstractNum>
  <w:abstractNum w:abstractNumId="32" w15:restartNumberingAfterBreak="0">
    <w:nsid w:val="5D444259"/>
    <w:multiLevelType w:val="multilevel"/>
    <w:tmpl w:val="0C78A7AC"/>
    <w:name w:val="NTG Table Bullet List332222"/>
    <w:numStyleLink w:val="Tablebulletlist"/>
  </w:abstractNum>
  <w:abstractNum w:abstractNumId="33" w15:restartNumberingAfterBreak="0">
    <w:nsid w:val="69262556"/>
    <w:multiLevelType w:val="multilevel"/>
    <w:tmpl w:val="3E5E177A"/>
    <w:name w:val="NTG Table Bullet List3322222222222222"/>
    <w:numStyleLink w:val="Tablenumberlist"/>
  </w:abstractNum>
  <w:abstractNum w:abstractNumId="34" w15:restartNumberingAfterBreak="0">
    <w:nsid w:val="7453664D"/>
    <w:multiLevelType w:val="multilevel"/>
    <w:tmpl w:val="0C78A7AC"/>
    <w:name w:val="NTG Table Bullet List3322222222222222222"/>
    <w:numStyleLink w:val="Tablebulletlist"/>
  </w:abstractNum>
  <w:abstractNum w:abstractNumId="35" w15:restartNumberingAfterBreak="0">
    <w:nsid w:val="76141D1E"/>
    <w:multiLevelType w:val="multilevel"/>
    <w:tmpl w:val="0C78A7AC"/>
    <w:name w:val="NTG Table Bullet List332222222222"/>
    <w:numStyleLink w:val="Tablebulletlist"/>
  </w:abstractNum>
  <w:abstractNum w:abstractNumId="36" w15:restartNumberingAfterBreak="0">
    <w:nsid w:val="79CC6470"/>
    <w:multiLevelType w:val="multilevel"/>
    <w:tmpl w:val="0D62A852"/>
    <w:lvl w:ilvl="0">
      <w:start w:val="1"/>
      <w:numFmt w:val="decimal"/>
      <w:lvlText w:val="%1"/>
      <w:lvlJc w:val="left"/>
      <w:pPr>
        <w:ind w:left="432" w:hanging="432"/>
      </w:pPr>
      <w:rPr>
        <w:rFonts w:hint="default"/>
        <w:b/>
        <w:i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EB377EB"/>
    <w:multiLevelType w:val="multilevel"/>
    <w:tmpl w:val="2BBEA3BA"/>
    <w:name w:val="NTG Table Bullet List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num w:numId="1">
    <w:abstractNumId w:val="22"/>
  </w:num>
  <w:num w:numId="2">
    <w:abstractNumId w:val="14"/>
  </w:num>
  <w:num w:numId="3">
    <w:abstractNumId w:val="36"/>
  </w:num>
  <w:num w:numId="4">
    <w:abstractNumId w:val="25"/>
  </w:num>
  <w:num w:numId="5">
    <w:abstractNumId w:val="18"/>
  </w:num>
  <w:num w:numId="6">
    <w:abstractNumId w:val="9"/>
  </w:num>
  <w:num w:numId="7">
    <w:abstractNumId w:val="27"/>
  </w:num>
  <w:num w:numId="8">
    <w:abstractNumId w:val="17"/>
  </w:num>
  <w:num w:numId="9">
    <w:abstractNumId w:val="0"/>
  </w:num>
  <w:num w:numId="10">
    <w:abstractNumId w:val="13"/>
  </w:num>
  <w:num w:numId="1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D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1"/>
  <w:defaultTabStop w:val="284"/>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281"/>
    <w:rsid w:val="00001DDF"/>
    <w:rsid w:val="0000322D"/>
    <w:rsid w:val="00007670"/>
    <w:rsid w:val="00010665"/>
    <w:rsid w:val="000109D0"/>
    <w:rsid w:val="0002393A"/>
    <w:rsid w:val="00027DB8"/>
    <w:rsid w:val="00031A96"/>
    <w:rsid w:val="00040BF3"/>
    <w:rsid w:val="0004211C"/>
    <w:rsid w:val="00046C59"/>
    <w:rsid w:val="00051362"/>
    <w:rsid w:val="00051F45"/>
    <w:rsid w:val="00052791"/>
    <w:rsid w:val="00052953"/>
    <w:rsid w:val="0005341A"/>
    <w:rsid w:val="00056DEF"/>
    <w:rsid w:val="00056EDC"/>
    <w:rsid w:val="0006635A"/>
    <w:rsid w:val="000720BE"/>
    <w:rsid w:val="0007259C"/>
    <w:rsid w:val="000801B3"/>
    <w:rsid w:val="00080202"/>
    <w:rsid w:val="00080DCD"/>
    <w:rsid w:val="00080E22"/>
    <w:rsid w:val="00082573"/>
    <w:rsid w:val="000840A3"/>
    <w:rsid w:val="00085062"/>
    <w:rsid w:val="00086A5F"/>
    <w:rsid w:val="000911EF"/>
    <w:rsid w:val="000962C5"/>
    <w:rsid w:val="00097865"/>
    <w:rsid w:val="000A4317"/>
    <w:rsid w:val="000A559C"/>
    <w:rsid w:val="000B2CA1"/>
    <w:rsid w:val="000D01AD"/>
    <w:rsid w:val="000D1F29"/>
    <w:rsid w:val="000D4C55"/>
    <w:rsid w:val="000D633D"/>
    <w:rsid w:val="000E21E9"/>
    <w:rsid w:val="000E342B"/>
    <w:rsid w:val="000E3ED2"/>
    <w:rsid w:val="000E5DD2"/>
    <w:rsid w:val="000E7A28"/>
    <w:rsid w:val="000F2958"/>
    <w:rsid w:val="000F3850"/>
    <w:rsid w:val="000F604F"/>
    <w:rsid w:val="00104E7F"/>
    <w:rsid w:val="001137EC"/>
    <w:rsid w:val="001152F5"/>
    <w:rsid w:val="00117743"/>
    <w:rsid w:val="00117F5B"/>
    <w:rsid w:val="00125281"/>
    <w:rsid w:val="00132658"/>
    <w:rsid w:val="00137E9A"/>
    <w:rsid w:val="00141D2D"/>
    <w:rsid w:val="00144457"/>
    <w:rsid w:val="00150DC0"/>
    <w:rsid w:val="00151C45"/>
    <w:rsid w:val="0015394D"/>
    <w:rsid w:val="00156CD4"/>
    <w:rsid w:val="0016153B"/>
    <w:rsid w:val="00162207"/>
    <w:rsid w:val="00164A3E"/>
    <w:rsid w:val="00166FF6"/>
    <w:rsid w:val="00176123"/>
    <w:rsid w:val="001806C2"/>
    <w:rsid w:val="00181620"/>
    <w:rsid w:val="00187130"/>
    <w:rsid w:val="00193CC9"/>
    <w:rsid w:val="001957AD"/>
    <w:rsid w:val="00196F8E"/>
    <w:rsid w:val="001A2B7F"/>
    <w:rsid w:val="001A3AFD"/>
    <w:rsid w:val="001A496C"/>
    <w:rsid w:val="001A576A"/>
    <w:rsid w:val="001A7BF1"/>
    <w:rsid w:val="001B28DA"/>
    <w:rsid w:val="001B2B6C"/>
    <w:rsid w:val="001D01C4"/>
    <w:rsid w:val="001D4F99"/>
    <w:rsid w:val="001D52B0"/>
    <w:rsid w:val="001D5A18"/>
    <w:rsid w:val="001D7CA4"/>
    <w:rsid w:val="001E057F"/>
    <w:rsid w:val="001E14EB"/>
    <w:rsid w:val="001F59E6"/>
    <w:rsid w:val="00203F1C"/>
    <w:rsid w:val="00206936"/>
    <w:rsid w:val="00206C6F"/>
    <w:rsid w:val="00206FBD"/>
    <w:rsid w:val="00207746"/>
    <w:rsid w:val="00230031"/>
    <w:rsid w:val="00235C01"/>
    <w:rsid w:val="00247343"/>
    <w:rsid w:val="0025546F"/>
    <w:rsid w:val="00265C56"/>
    <w:rsid w:val="002716CD"/>
    <w:rsid w:val="00274D4B"/>
    <w:rsid w:val="002806F5"/>
    <w:rsid w:val="00281577"/>
    <w:rsid w:val="00286600"/>
    <w:rsid w:val="00287D73"/>
    <w:rsid w:val="002926BC"/>
    <w:rsid w:val="00293A72"/>
    <w:rsid w:val="002A0160"/>
    <w:rsid w:val="002A30C3"/>
    <w:rsid w:val="002A6F6A"/>
    <w:rsid w:val="002A7712"/>
    <w:rsid w:val="002B38F7"/>
    <w:rsid w:val="002B4F50"/>
    <w:rsid w:val="002B5591"/>
    <w:rsid w:val="002B6AA4"/>
    <w:rsid w:val="002C1F9D"/>
    <w:rsid w:val="002C1FE9"/>
    <w:rsid w:val="002D3A57"/>
    <w:rsid w:val="002D6524"/>
    <w:rsid w:val="002D7D05"/>
    <w:rsid w:val="002E20C8"/>
    <w:rsid w:val="002E4290"/>
    <w:rsid w:val="002E66A6"/>
    <w:rsid w:val="002F0DB1"/>
    <w:rsid w:val="002F2885"/>
    <w:rsid w:val="002F45A1"/>
    <w:rsid w:val="002F4FC3"/>
    <w:rsid w:val="0030203D"/>
    <w:rsid w:val="003037F9"/>
    <w:rsid w:val="0030583E"/>
    <w:rsid w:val="00307FE1"/>
    <w:rsid w:val="003164BA"/>
    <w:rsid w:val="003258E6"/>
    <w:rsid w:val="00342283"/>
    <w:rsid w:val="00343A87"/>
    <w:rsid w:val="00344A36"/>
    <w:rsid w:val="003456F4"/>
    <w:rsid w:val="00347FB6"/>
    <w:rsid w:val="003504FD"/>
    <w:rsid w:val="00350881"/>
    <w:rsid w:val="0035297A"/>
    <w:rsid w:val="00357D55"/>
    <w:rsid w:val="00363513"/>
    <w:rsid w:val="003649E0"/>
    <w:rsid w:val="003657E5"/>
    <w:rsid w:val="0036589C"/>
    <w:rsid w:val="00371312"/>
    <w:rsid w:val="00371DC7"/>
    <w:rsid w:val="00377B21"/>
    <w:rsid w:val="00382A7F"/>
    <w:rsid w:val="00390862"/>
    <w:rsid w:val="00390CE3"/>
    <w:rsid w:val="00394876"/>
    <w:rsid w:val="00394AAF"/>
    <w:rsid w:val="00394CE5"/>
    <w:rsid w:val="003A6341"/>
    <w:rsid w:val="003B67FD"/>
    <w:rsid w:val="003B6A61"/>
    <w:rsid w:val="003C2198"/>
    <w:rsid w:val="003C4941"/>
    <w:rsid w:val="003D0F63"/>
    <w:rsid w:val="003D42C0"/>
    <w:rsid w:val="003D4A8F"/>
    <w:rsid w:val="003D5B29"/>
    <w:rsid w:val="003D7818"/>
    <w:rsid w:val="003E2445"/>
    <w:rsid w:val="003E3BB2"/>
    <w:rsid w:val="003F5B58"/>
    <w:rsid w:val="0040222A"/>
    <w:rsid w:val="004047BC"/>
    <w:rsid w:val="004100F7"/>
    <w:rsid w:val="00414CB3"/>
    <w:rsid w:val="0041563D"/>
    <w:rsid w:val="00426E25"/>
    <w:rsid w:val="00427D9C"/>
    <w:rsid w:val="00427E7E"/>
    <w:rsid w:val="0043465D"/>
    <w:rsid w:val="00435082"/>
    <w:rsid w:val="00443B6E"/>
    <w:rsid w:val="00450636"/>
    <w:rsid w:val="0045420A"/>
    <w:rsid w:val="004554D4"/>
    <w:rsid w:val="00461744"/>
    <w:rsid w:val="00466185"/>
    <w:rsid w:val="00466303"/>
    <w:rsid w:val="004668A7"/>
    <w:rsid w:val="00466D96"/>
    <w:rsid w:val="00467747"/>
    <w:rsid w:val="00470017"/>
    <w:rsid w:val="0047105A"/>
    <w:rsid w:val="00473C98"/>
    <w:rsid w:val="00474965"/>
    <w:rsid w:val="00482DF8"/>
    <w:rsid w:val="004864DE"/>
    <w:rsid w:val="00494BE5"/>
    <w:rsid w:val="004A0EBA"/>
    <w:rsid w:val="004A2538"/>
    <w:rsid w:val="004A331E"/>
    <w:rsid w:val="004B06B5"/>
    <w:rsid w:val="004B0C15"/>
    <w:rsid w:val="004B35EA"/>
    <w:rsid w:val="004B69E4"/>
    <w:rsid w:val="004C6C39"/>
    <w:rsid w:val="004D075F"/>
    <w:rsid w:val="004D1B76"/>
    <w:rsid w:val="004D2E07"/>
    <w:rsid w:val="004D344E"/>
    <w:rsid w:val="004D464A"/>
    <w:rsid w:val="004E019E"/>
    <w:rsid w:val="004E06EC"/>
    <w:rsid w:val="004E0A3F"/>
    <w:rsid w:val="004E2CB7"/>
    <w:rsid w:val="004E3E24"/>
    <w:rsid w:val="004F016A"/>
    <w:rsid w:val="004F5F51"/>
    <w:rsid w:val="00500F94"/>
    <w:rsid w:val="00502FB3"/>
    <w:rsid w:val="00503DE9"/>
    <w:rsid w:val="0050530C"/>
    <w:rsid w:val="00505DEA"/>
    <w:rsid w:val="00507782"/>
    <w:rsid w:val="00512A04"/>
    <w:rsid w:val="00520499"/>
    <w:rsid w:val="00522DF1"/>
    <w:rsid w:val="005249F5"/>
    <w:rsid w:val="005260F7"/>
    <w:rsid w:val="00540656"/>
    <w:rsid w:val="00542FBC"/>
    <w:rsid w:val="00543BD1"/>
    <w:rsid w:val="00550309"/>
    <w:rsid w:val="00556113"/>
    <w:rsid w:val="00564C12"/>
    <w:rsid w:val="005654B8"/>
    <w:rsid w:val="00570D94"/>
    <w:rsid w:val="005762CC"/>
    <w:rsid w:val="00576E08"/>
    <w:rsid w:val="00582D3D"/>
    <w:rsid w:val="005845AD"/>
    <w:rsid w:val="00590040"/>
    <w:rsid w:val="00595386"/>
    <w:rsid w:val="00597234"/>
    <w:rsid w:val="005A4AC0"/>
    <w:rsid w:val="005A539B"/>
    <w:rsid w:val="005A5FDF"/>
    <w:rsid w:val="005B0FB7"/>
    <w:rsid w:val="005B122A"/>
    <w:rsid w:val="005B1FCB"/>
    <w:rsid w:val="005B5AC2"/>
    <w:rsid w:val="005C2833"/>
    <w:rsid w:val="005D14BD"/>
    <w:rsid w:val="005E144D"/>
    <w:rsid w:val="005E1500"/>
    <w:rsid w:val="005E3A43"/>
    <w:rsid w:val="005F0B12"/>
    <w:rsid w:val="005F0B17"/>
    <w:rsid w:val="005F58F2"/>
    <w:rsid w:val="005F6602"/>
    <w:rsid w:val="005F77C7"/>
    <w:rsid w:val="00620675"/>
    <w:rsid w:val="00622910"/>
    <w:rsid w:val="006254B6"/>
    <w:rsid w:val="00627FC8"/>
    <w:rsid w:val="006433C3"/>
    <w:rsid w:val="00650F5B"/>
    <w:rsid w:val="006670D7"/>
    <w:rsid w:val="006719EA"/>
    <w:rsid w:val="00671F13"/>
    <w:rsid w:val="0067400A"/>
    <w:rsid w:val="006847AD"/>
    <w:rsid w:val="0069114B"/>
    <w:rsid w:val="006944C1"/>
    <w:rsid w:val="006A756A"/>
    <w:rsid w:val="006C0EC2"/>
    <w:rsid w:val="006D66F7"/>
    <w:rsid w:val="006E7C40"/>
    <w:rsid w:val="006F13F6"/>
    <w:rsid w:val="00705C9D"/>
    <w:rsid w:val="00705F13"/>
    <w:rsid w:val="0070624C"/>
    <w:rsid w:val="00714F1D"/>
    <w:rsid w:val="00715225"/>
    <w:rsid w:val="0071700C"/>
    <w:rsid w:val="00720662"/>
    <w:rsid w:val="00720CC6"/>
    <w:rsid w:val="00722DDB"/>
    <w:rsid w:val="00724728"/>
    <w:rsid w:val="00724F98"/>
    <w:rsid w:val="0072576D"/>
    <w:rsid w:val="00727300"/>
    <w:rsid w:val="00730B9B"/>
    <w:rsid w:val="0073182E"/>
    <w:rsid w:val="007332FF"/>
    <w:rsid w:val="007408F5"/>
    <w:rsid w:val="00741EAE"/>
    <w:rsid w:val="00755248"/>
    <w:rsid w:val="0076190B"/>
    <w:rsid w:val="0076355D"/>
    <w:rsid w:val="00763A2D"/>
    <w:rsid w:val="007676A4"/>
    <w:rsid w:val="0077507C"/>
    <w:rsid w:val="00777795"/>
    <w:rsid w:val="00783A57"/>
    <w:rsid w:val="00784C92"/>
    <w:rsid w:val="007859CD"/>
    <w:rsid w:val="00785C24"/>
    <w:rsid w:val="007907E4"/>
    <w:rsid w:val="00796461"/>
    <w:rsid w:val="007A272C"/>
    <w:rsid w:val="007A5CE9"/>
    <w:rsid w:val="007A6A4F"/>
    <w:rsid w:val="007B03F5"/>
    <w:rsid w:val="007B2CE5"/>
    <w:rsid w:val="007B5C09"/>
    <w:rsid w:val="007B5DA2"/>
    <w:rsid w:val="007C0966"/>
    <w:rsid w:val="007C19E7"/>
    <w:rsid w:val="007C5CFD"/>
    <w:rsid w:val="007C6D9F"/>
    <w:rsid w:val="007D4893"/>
    <w:rsid w:val="007E70CF"/>
    <w:rsid w:val="007E74A4"/>
    <w:rsid w:val="007E79C5"/>
    <w:rsid w:val="007F1B6F"/>
    <w:rsid w:val="007F263F"/>
    <w:rsid w:val="008015A8"/>
    <w:rsid w:val="0080766E"/>
    <w:rsid w:val="00811169"/>
    <w:rsid w:val="00815297"/>
    <w:rsid w:val="008170DB"/>
    <w:rsid w:val="00817BA1"/>
    <w:rsid w:val="00823022"/>
    <w:rsid w:val="0082634E"/>
    <w:rsid w:val="008313C4"/>
    <w:rsid w:val="00835434"/>
    <w:rsid w:val="008358C0"/>
    <w:rsid w:val="00842838"/>
    <w:rsid w:val="00854EC1"/>
    <w:rsid w:val="0085797F"/>
    <w:rsid w:val="00861DC3"/>
    <w:rsid w:val="00867019"/>
    <w:rsid w:val="00872EF1"/>
    <w:rsid w:val="008735A9"/>
    <w:rsid w:val="00877BC5"/>
    <w:rsid w:val="00877D20"/>
    <w:rsid w:val="00881C48"/>
    <w:rsid w:val="00885B80"/>
    <w:rsid w:val="00885C30"/>
    <w:rsid w:val="00885E9B"/>
    <w:rsid w:val="0089368E"/>
    <w:rsid w:val="00893C96"/>
    <w:rsid w:val="00893F54"/>
    <w:rsid w:val="0089500A"/>
    <w:rsid w:val="00897C94"/>
    <w:rsid w:val="008A1967"/>
    <w:rsid w:val="008A4B30"/>
    <w:rsid w:val="008A7C12"/>
    <w:rsid w:val="008B03CE"/>
    <w:rsid w:val="008B529E"/>
    <w:rsid w:val="008C17FB"/>
    <w:rsid w:val="008C3E29"/>
    <w:rsid w:val="008C70BB"/>
    <w:rsid w:val="008D1B00"/>
    <w:rsid w:val="008D57B8"/>
    <w:rsid w:val="008E03FC"/>
    <w:rsid w:val="008E510B"/>
    <w:rsid w:val="00902B13"/>
    <w:rsid w:val="00911941"/>
    <w:rsid w:val="0092024D"/>
    <w:rsid w:val="00925146"/>
    <w:rsid w:val="009254D6"/>
    <w:rsid w:val="00925F0F"/>
    <w:rsid w:val="00932F6B"/>
    <w:rsid w:val="009444F0"/>
    <w:rsid w:val="009468BC"/>
    <w:rsid w:val="00947FAE"/>
    <w:rsid w:val="009503CE"/>
    <w:rsid w:val="009568C0"/>
    <w:rsid w:val="009616DF"/>
    <w:rsid w:val="0096542F"/>
    <w:rsid w:val="00967FA7"/>
    <w:rsid w:val="00971645"/>
    <w:rsid w:val="00973BD2"/>
    <w:rsid w:val="00977919"/>
    <w:rsid w:val="00983000"/>
    <w:rsid w:val="009870FA"/>
    <w:rsid w:val="009921C3"/>
    <w:rsid w:val="0099551D"/>
    <w:rsid w:val="009A5897"/>
    <w:rsid w:val="009A5F24"/>
    <w:rsid w:val="009B0B3E"/>
    <w:rsid w:val="009B1913"/>
    <w:rsid w:val="009B6657"/>
    <w:rsid w:val="009B6966"/>
    <w:rsid w:val="009C794B"/>
    <w:rsid w:val="009D0EB5"/>
    <w:rsid w:val="009D14F9"/>
    <w:rsid w:val="009D2B74"/>
    <w:rsid w:val="009D63FF"/>
    <w:rsid w:val="009E175D"/>
    <w:rsid w:val="009E3CC2"/>
    <w:rsid w:val="009F06BD"/>
    <w:rsid w:val="009F2A4D"/>
    <w:rsid w:val="00A0081C"/>
    <w:rsid w:val="00A00828"/>
    <w:rsid w:val="00A03290"/>
    <w:rsid w:val="00A0387E"/>
    <w:rsid w:val="00A05BFD"/>
    <w:rsid w:val="00A07490"/>
    <w:rsid w:val="00A10655"/>
    <w:rsid w:val="00A12B64"/>
    <w:rsid w:val="00A213CB"/>
    <w:rsid w:val="00A22C38"/>
    <w:rsid w:val="00A25193"/>
    <w:rsid w:val="00A26E80"/>
    <w:rsid w:val="00A31AE8"/>
    <w:rsid w:val="00A35B5B"/>
    <w:rsid w:val="00A3739D"/>
    <w:rsid w:val="00A37DDA"/>
    <w:rsid w:val="00A45005"/>
    <w:rsid w:val="00A567EE"/>
    <w:rsid w:val="00A70DD8"/>
    <w:rsid w:val="00A76790"/>
    <w:rsid w:val="00A85D0C"/>
    <w:rsid w:val="00A925EC"/>
    <w:rsid w:val="00A929AA"/>
    <w:rsid w:val="00A92B6B"/>
    <w:rsid w:val="00AA541E"/>
    <w:rsid w:val="00AB1D5E"/>
    <w:rsid w:val="00AC384F"/>
    <w:rsid w:val="00AD0DA4"/>
    <w:rsid w:val="00AD4169"/>
    <w:rsid w:val="00AE25C6"/>
    <w:rsid w:val="00AE306C"/>
    <w:rsid w:val="00AF28C1"/>
    <w:rsid w:val="00B00E21"/>
    <w:rsid w:val="00B02EF1"/>
    <w:rsid w:val="00B07C97"/>
    <w:rsid w:val="00B11C67"/>
    <w:rsid w:val="00B14257"/>
    <w:rsid w:val="00B15754"/>
    <w:rsid w:val="00B16002"/>
    <w:rsid w:val="00B2046E"/>
    <w:rsid w:val="00B20E8B"/>
    <w:rsid w:val="00B257E1"/>
    <w:rsid w:val="00B2599A"/>
    <w:rsid w:val="00B27AC4"/>
    <w:rsid w:val="00B32EC6"/>
    <w:rsid w:val="00B343CC"/>
    <w:rsid w:val="00B34FC6"/>
    <w:rsid w:val="00B5084A"/>
    <w:rsid w:val="00B606A1"/>
    <w:rsid w:val="00B614F7"/>
    <w:rsid w:val="00B61B26"/>
    <w:rsid w:val="00B65E6B"/>
    <w:rsid w:val="00B675B2"/>
    <w:rsid w:val="00B81261"/>
    <w:rsid w:val="00B8223E"/>
    <w:rsid w:val="00B832AE"/>
    <w:rsid w:val="00B86678"/>
    <w:rsid w:val="00B92F9B"/>
    <w:rsid w:val="00B941B3"/>
    <w:rsid w:val="00B96513"/>
    <w:rsid w:val="00BA1D47"/>
    <w:rsid w:val="00BA66F0"/>
    <w:rsid w:val="00BB03A9"/>
    <w:rsid w:val="00BB2239"/>
    <w:rsid w:val="00BB2AE7"/>
    <w:rsid w:val="00BB6464"/>
    <w:rsid w:val="00BB7C8A"/>
    <w:rsid w:val="00BC1BB8"/>
    <w:rsid w:val="00BC5CDC"/>
    <w:rsid w:val="00BD6EFB"/>
    <w:rsid w:val="00BD7FE1"/>
    <w:rsid w:val="00BE37CA"/>
    <w:rsid w:val="00BE6144"/>
    <w:rsid w:val="00BE635A"/>
    <w:rsid w:val="00BF17E9"/>
    <w:rsid w:val="00BF2ABB"/>
    <w:rsid w:val="00BF5099"/>
    <w:rsid w:val="00C10B53"/>
    <w:rsid w:val="00C10B5E"/>
    <w:rsid w:val="00C10F10"/>
    <w:rsid w:val="00C15D4D"/>
    <w:rsid w:val="00C175DC"/>
    <w:rsid w:val="00C30171"/>
    <w:rsid w:val="00C309D8"/>
    <w:rsid w:val="00C43519"/>
    <w:rsid w:val="00C44F88"/>
    <w:rsid w:val="00C45263"/>
    <w:rsid w:val="00C51537"/>
    <w:rsid w:val="00C52BC3"/>
    <w:rsid w:val="00C538FE"/>
    <w:rsid w:val="00C61AFA"/>
    <w:rsid w:val="00C61D64"/>
    <w:rsid w:val="00C62099"/>
    <w:rsid w:val="00C62A34"/>
    <w:rsid w:val="00C63173"/>
    <w:rsid w:val="00C64EA3"/>
    <w:rsid w:val="00C72867"/>
    <w:rsid w:val="00C75E81"/>
    <w:rsid w:val="00C83BB6"/>
    <w:rsid w:val="00C86609"/>
    <w:rsid w:val="00C92B4C"/>
    <w:rsid w:val="00C954F6"/>
    <w:rsid w:val="00CA36A0"/>
    <w:rsid w:val="00CA6BC5"/>
    <w:rsid w:val="00CC1CB3"/>
    <w:rsid w:val="00CC571B"/>
    <w:rsid w:val="00CC61CD"/>
    <w:rsid w:val="00CC6C02"/>
    <w:rsid w:val="00CC737B"/>
    <w:rsid w:val="00CD5011"/>
    <w:rsid w:val="00CE640F"/>
    <w:rsid w:val="00CE76BC"/>
    <w:rsid w:val="00CF06C9"/>
    <w:rsid w:val="00CF540E"/>
    <w:rsid w:val="00D02F07"/>
    <w:rsid w:val="00D15D88"/>
    <w:rsid w:val="00D27A76"/>
    <w:rsid w:val="00D27D49"/>
    <w:rsid w:val="00D27EBE"/>
    <w:rsid w:val="00D36A49"/>
    <w:rsid w:val="00D47B54"/>
    <w:rsid w:val="00D47DC7"/>
    <w:rsid w:val="00D517C6"/>
    <w:rsid w:val="00D554E2"/>
    <w:rsid w:val="00D703CE"/>
    <w:rsid w:val="00D71D84"/>
    <w:rsid w:val="00D72464"/>
    <w:rsid w:val="00D72A57"/>
    <w:rsid w:val="00D768EB"/>
    <w:rsid w:val="00D81E17"/>
    <w:rsid w:val="00D82D1E"/>
    <w:rsid w:val="00D832D9"/>
    <w:rsid w:val="00D90F00"/>
    <w:rsid w:val="00D96804"/>
    <w:rsid w:val="00D975C0"/>
    <w:rsid w:val="00DA5285"/>
    <w:rsid w:val="00DB191D"/>
    <w:rsid w:val="00DB4F91"/>
    <w:rsid w:val="00DB6D0A"/>
    <w:rsid w:val="00DC06BE"/>
    <w:rsid w:val="00DC1F0F"/>
    <w:rsid w:val="00DC3117"/>
    <w:rsid w:val="00DC4E2A"/>
    <w:rsid w:val="00DC5DD9"/>
    <w:rsid w:val="00DC6D2D"/>
    <w:rsid w:val="00DD4E59"/>
    <w:rsid w:val="00DE33B5"/>
    <w:rsid w:val="00DE5E18"/>
    <w:rsid w:val="00DF0487"/>
    <w:rsid w:val="00DF5EA4"/>
    <w:rsid w:val="00E02681"/>
    <w:rsid w:val="00E02792"/>
    <w:rsid w:val="00E034D8"/>
    <w:rsid w:val="00E04CC0"/>
    <w:rsid w:val="00E15816"/>
    <w:rsid w:val="00E160D5"/>
    <w:rsid w:val="00E16C27"/>
    <w:rsid w:val="00E239FF"/>
    <w:rsid w:val="00E27D7B"/>
    <w:rsid w:val="00E30556"/>
    <w:rsid w:val="00E30981"/>
    <w:rsid w:val="00E33136"/>
    <w:rsid w:val="00E34D7C"/>
    <w:rsid w:val="00E3723D"/>
    <w:rsid w:val="00E44C89"/>
    <w:rsid w:val="00E457A6"/>
    <w:rsid w:val="00E540B5"/>
    <w:rsid w:val="00E54F9E"/>
    <w:rsid w:val="00E61822"/>
    <w:rsid w:val="00E61BA2"/>
    <w:rsid w:val="00E63864"/>
    <w:rsid w:val="00E6403F"/>
    <w:rsid w:val="00E75451"/>
    <w:rsid w:val="00E75EA9"/>
    <w:rsid w:val="00E76AD6"/>
    <w:rsid w:val="00E770C4"/>
    <w:rsid w:val="00E84C5A"/>
    <w:rsid w:val="00E861DB"/>
    <w:rsid w:val="00E908F1"/>
    <w:rsid w:val="00E93406"/>
    <w:rsid w:val="00E956C5"/>
    <w:rsid w:val="00E95C39"/>
    <w:rsid w:val="00EA2C39"/>
    <w:rsid w:val="00EA5F37"/>
    <w:rsid w:val="00EA6FE8"/>
    <w:rsid w:val="00EB0A3C"/>
    <w:rsid w:val="00EB0A96"/>
    <w:rsid w:val="00EB77F9"/>
    <w:rsid w:val="00EC18E0"/>
    <w:rsid w:val="00EC5769"/>
    <w:rsid w:val="00EC7D00"/>
    <w:rsid w:val="00ED0304"/>
    <w:rsid w:val="00ED4FF7"/>
    <w:rsid w:val="00ED5B7B"/>
    <w:rsid w:val="00EE38FA"/>
    <w:rsid w:val="00EE3E2C"/>
    <w:rsid w:val="00EE5D23"/>
    <w:rsid w:val="00EE750D"/>
    <w:rsid w:val="00EF3CA4"/>
    <w:rsid w:val="00EF49A8"/>
    <w:rsid w:val="00EF7859"/>
    <w:rsid w:val="00F014DA"/>
    <w:rsid w:val="00F02591"/>
    <w:rsid w:val="00F26667"/>
    <w:rsid w:val="00F30AE1"/>
    <w:rsid w:val="00F5696E"/>
    <w:rsid w:val="00F60EFF"/>
    <w:rsid w:val="00F67D2D"/>
    <w:rsid w:val="00F858F2"/>
    <w:rsid w:val="00F860CC"/>
    <w:rsid w:val="00F91DE1"/>
    <w:rsid w:val="00F94398"/>
    <w:rsid w:val="00FB2B56"/>
    <w:rsid w:val="00FB55D5"/>
    <w:rsid w:val="00FC0134"/>
    <w:rsid w:val="00FC12BF"/>
    <w:rsid w:val="00FC2C60"/>
    <w:rsid w:val="00FC3564"/>
    <w:rsid w:val="00FD3E6F"/>
    <w:rsid w:val="00FD51B9"/>
    <w:rsid w:val="00FD5849"/>
    <w:rsid w:val="00FE03E4"/>
    <w:rsid w:val="00FE2A39"/>
    <w:rsid w:val="00FE4A02"/>
    <w:rsid w:val="00FF39CF"/>
    <w:rsid w:val="00FF7159"/>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C5FA99D5-B495-4B14-88F6-C629939DE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2" w:qFormat="1"/>
    <w:lsdException w:name="heading 2" w:semiHidden="1" w:uiPriority="2" w:unhideWhenUsed="1" w:qFormat="1"/>
    <w:lsdException w:name="heading 3" w:semiHidden="1" w:uiPriority="1" w:unhideWhenUsed="1" w:qFormat="1"/>
    <w:lsdException w:name="heading 4" w:semiHidden="1" w:uiPriority="1" w:unhideWhenUsed="1"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8"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4941"/>
    <w:rPr>
      <w:rFonts w:ascii="Lato" w:hAnsi="Lato"/>
    </w:rPr>
  </w:style>
  <w:style w:type="paragraph" w:styleId="Heading1">
    <w:name w:val="heading 1"/>
    <w:basedOn w:val="Normal"/>
    <w:next w:val="Normal"/>
    <w:link w:val="Heading1Char"/>
    <w:uiPriority w:val="2"/>
    <w:qFormat/>
    <w:rsid w:val="00D15D88"/>
    <w:pPr>
      <w:keepNext/>
      <w:keepLines/>
      <w:spacing w:before="240"/>
      <w:outlineLvl w:val="0"/>
    </w:pPr>
    <w:rPr>
      <w:rFonts w:ascii="Lato Semibold" w:eastAsia="Times New Roman" w:hAnsi="Lato Semibold"/>
      <w:color w:val="1F1F5F"/>
      <w:kern w:val="32"/>
      <w:sz w:val="36"/>
      <w:szCs w:val="32"/>
    </w:rPr>
  </w:style>
  <w:style w:type="paragraph" w:styleId="Heading2">
    <w:name w:val="heading 2"/>
    <w:basedOn w:val="Normal"/>
    <w:next w:val="Normal"/>
    <w:link w:val="Heading2Char"/>
    <w:uiPriority w:val="2"/>
    <w:qFormat/>
    <w:rsid w:val="00A567EE"/>
    <w:pPr>
      <w:keepNext/>
      <w:keepLines/>
      <w:spacing w:before="240"/>
      <w:outlineLvl w:val="1"/>
    </w:pPr>
    <w:rPr>
      <w:rFonts w:ascii="Lato Semibold" w:eastAsia="Times New Roman" w:hAnsi="Lato Semibold"/>
      <w:color w:val="454347"/>
      <w:sz w:val="32"/>
      <w:szCs w:val="28"/>
    </w:rPr>
  </w:style>
  <w:style w:type="paragraph" w:styleId="Heading3">
    <w:name w:val="heading 3"/>
    <w:basedOn w:val="Normal"/>
    <w:next w:val="Normal"/>
    <w:link w:val="Heading3Char"/>
    <w:uiPriority w:val="2"/>
    <w:qFormat/>
    <w:rsid w:val="00A567EE"/>
    <w:pPr>
      <w:keepNext/>
      <w:keepLines/>
      <w:spacing w:before="240"/>
      <w:outlineLvl w:val="2"/>
    </w:pPr>
    <w:rPr>
      <w:rFonts w:ascii="Lato Semibold" w:hAnsi="Lato Semibold" w:cs="Arial"/>
      <w:color w:val="1F1F5F" w:themeColor="text1"/>
      <w:sz w:val="28"/>
      <w:szCs w:val="26"/>
    </w:rPr>
  </w:style>
  <w:style w:type="paragraph" w:styleId="Heading4">
    <w:name w:val="heading 4"/>
    <w:basedOn w:val="Normal"/>
    <w:next w:val="Normal"/>
    <w:link w:val="Heading4Char"/>
    <w:uiPriority w:val="2"/>
    <w:qFormat/>
    <w:rsid w:val="00A567EE"/>
    <w:pPr>
      <w:keepNext/>
      <w:keepLines/>
      <w:spacing w:before="240"/>
      <w:outlineLvl w:val="3"/>
    </w:pPr>
    <w:rPr>
      <w:rFonts w:ascii="Lato Semibold" w:eastAsia="Times New Roman" w:hAnsi="Lato Semibold"/>
      <w:bCs/>
      <w:iCs/>
      <w:color w:val="454347"/>
      <w:sz w:val="24"/>
      <w:szCs w:val="24"/>
    </w:rPr>
  </w:style>
  <w:style w:type="paragraph" w:styleId="Heading5">
    <w:name w:val="heading 5"/>
    <w:basedOn w:val="Normal"/>
    <w:next w:val="Normal"/>
    <w:link w:val="Heading5Char"/>
    <w:uiPriority w:val="2"/>
    <w:semiHidden/>
    <w:rsid w:val="009A5F24"/>
    <w:pPr>
      <w:keepNext/>
      <w:keepLines/>
      <w:numPr>
        <w:ilvl w:val="4"/>
        <w:numId w:val="3"/>
      </w:numPr>
      <w:outlineLvl w:val="4"/>
    </w:pPr>
    <w:rPr>
      <w:b/>
      <w:color w:val="1F1F5F" w:themeColor="text1"/>
    </w:rPr>
  </w:style>
  <w:style w:type="paragraph" w:styleId="Heading6">
    <w:name w:val="heading 6"/>
    <w:basedOn w:val="Normal"/>
    <w:next w:val="Normal"/>
    <w:link w:val="Heading6Char"/>
    <w:uiPriority w:val="2"/>
    <w:semiHidden/>
    <w:rsid w:val="009A5F24"/>
    <w:pPr>
      <w:keepNext/>
      <w:keepLines/>
      <w:numPr>
        <w:ilvl w:val="5"/>
        <w:numId w:val="3"/>
      </w:numPr>
      <w:outlineLvl w:val="5"/>
    </w:pPr>
    <w:rPr>
      <w:b/>
      <w:color w:val="606060"/>
    </w:rPr>
  </w:style>
  <w:style w:type="paragraph" w:styleId="Heading7">
    <w:name w:val="heading 7"/>
    <w:basedOn w:val="Normal"/>
    <w:next w:val="Normal"/>
    <w:link w:val="Heading7Char"/>
    <w:uiPriority w:val="2"/>
    <w:semiHidden/>
    <w:rsid w:val="009A5F24"/>
    <w:pPr>
      <w:keepNext/>
      <w:keepLines/>
      <w:numPr>
        <w:ilvl w:val="6"/>
        <w:numId w:val="3"/>
      </w:numPr>
      <w:outlineLvl w:val="6"/>
    </w:pPr>
    <w:rPr>
      <w:b/>
      <w:color w:val="1F1F5F" w:themeColor="text1"/>
    </w:rPr>
  </w:style>
  <w:style w:type="paragraph" w:styleId="Heading8">
    <w:name w:val="heading 8"/>
    <w:basedOn w:val="Normal"/>
    <w:next w:val="Normal"/>
    <w:link w:val="Heading8Char"/>
    <w:uiPriority w:val="2"/>
    <w:semiHidden/>
    <w:rsid w:val="009A5F24"/>
    <w:pPr>
      <w:keepNext/>
      <w:keepLines/>
      <w:numPr>
        <w:ilvl w:val="7"/>
        <w:numId w:val="3"/>
      </w:numPr>
      <w:outlineLvl w:val="7"/>
    </w:pPr>
    <w:rPr>
      <w:b/>
      <w:color w:val="606060"/>
    </w:rPr>
  </w:style>
  <w:style w:type="paragraph" w:styleId="Heading9">
    <w:name w:val="heading 9"/>
    <w:basedOn w:val="Normal"/>
    <w:next w:val="Normal"/>
    <w:link w:val="Heading9Char"/>
    <w:uiPriority w:val="2"/>
    <w:semiHidden/>
    <w:rsid w:val="009A5F24"/>
    <w:pPr>
      <w:keepNext/>
      <w:keepLines/>
      <w:numPr>
        <w:ilvl w:val="8"/>
        <w:numId w:val="3"/>
      </w:numPr>
      <w:outlineLvl w:val="8"/>
    </w:pPr>
    <w:rPr>
      <w:b/>
      <w:color w:val="1F1F5F"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2"/>
    <w:semiHidden/>
    <w:rsid w:val="003504FD"/>
  </w:style>
  <w:style w:type="character" w:customStyle="1" w:styleId="Heading1Char">
    <w:name w:val="Heading 1 Char"/>
    <w:basedOn w:val="DefaultParagraphFont"/>
    <w:link w:val="Heading1"/>
    <w:uiPriority w:val="2"/>
    <w:rsid w:val="00D15D88"/>
    <w:rPr>
      <w:rFonts w:ascii="Lato Semibold" w:eastAsia="Times New Roman" w:hAnsi="Lato Semibold"/>
      <w:color w:val="1F1F5F"/>
      <w:kern w:val="32"/>
      <w:sz w:val="36"/>
      <w:szCs w:val="32"/>
    </w:rPr>
  </w:style>
  <w:style w:type="character" w:customStyle="1" w:styleId="Heading2Char">
    <w:name w:val="Heading 2 Char"/>
    <w:basedOn w:val="DefaultParagraphFont"/>
    <w:link w:val="Heading2"/>
    <w:uiPriority w:val="2"/>
    <w:rsid w:val="00A567EE"/>
    <w:rPr>
      <w:rFonts w:ascii="Lato Semibold" w:eastAsia="Times New Roman" w:hAnsi="Lato Semibold"/>
      <w:color w:val="454347"/>
      <w:sz w:val="32"/>
      <w:szCs w:val="28"/>
    </w:rPr>
  </w:style>
  <w:style w:type="paragraph" w:styleId="Title">
    <w:name w:val="Title"/>
    <w:basedOn w:val="Normal"/>
    <w:next w:val="Normal"/>
    <w:link w:val="TitleChar"/>
    <w:qFormat/>
    <w:rsid w:val="002D6524"/>
    <w:rPr>
      <w:rFonts w:ascii="Lato Semibold" w:eastAsia="Times New Roman" w:hAnsi="Lato Semibold"/>
      <w:bCs/>
      <w:color w:val="1F1F5F"/>
      <w:kern w:val="32"/>
      <w:sz w:val="60"/>
      <w:szCs w:val="64"/>
    </w:rPr>
  </w:style>
  <w:style w:type="character" w:customStyle="1" w:styleId="TitleChar">
    <w:name w:val="Title Char"/>
    <w:basedOn w:val="DefaultParagraphFont"/>
    <w:link w:val="Title"/>
    <w:rsid w:val="002D6524"/>
    <w:rPr>
      <w:rFonts w:ascii="Lato Semibold" w:eastAsia="Times New Roman" w:hAnsi="Lato Semibold"/>
      <w:bCs/>
      <w:color w:val="1F1F5F"/>
      <w:kern w:val="32"/>
      <w:sz w:val="60"/>
      <w:szCs w:val="64"/>
    </w:rPr>
  </w:style>
  <w:style w:type="paragraph" w:styleId="Subtitle">
    <w:name w:val="Subtitle"/>
    <w:basedOn w:val="Normal"/>
    <w:next w:val="Normal"/>
    <w:link w:val="SubtitleChar"/>
    <w:uiPriority w:val="11"/>
    <w:semiHidden/>
    <w:rsid w:val="005654B8"/>
    <w:pPr>
      <w:spacing w:after="60"/>
      <w:jc w:val="center"/>
      <w:outlineLvl w:val="1"/>
    </w:pPr>
    <w:rPr>
      <w:rFonts w:eastAsiaTheme="majorEastAsia" w:cstheme="majorBidi"/>
      <w:sz w:val="24"/>
      <w:szCs w:val="24"/>
    </w:rPr>
  </w:style>
  <w:style w:type="character" w:customStyle="1" w:styleId="SubtitleChar">
    <w:name w:val="Subtitle Char"/>
    <w:basedOn w:val="DefaultParagraphFont"/>
    <w:link w:val="Subtitle"/>
    <w:uiPriority w:val="11"/>
    <w:semiHidden/>
    <w:rsid w:val="00EE3E2C"/>
    <w:rPr>
      <w:rFonts w:ascii="Arial" w:eastAsiaTheme="majorEastAsia" w:hAnsi="Arial" w:cstheme="majorBidi"/>
      <w:sz w:val="24"/>
      <w:szCs w:val="24"/>
      <w:lang w:eastAsia="en-AU"/>
    </w:rPr>
  </w:style>
  <w:style w:type="character" w:customStyle="1" w:styleId="Heading3Char">
    <w:name w:val="Heading 3 Char"/>
    <w:basedOn w:val="DefaultParagraphFont"/>
    <w:link w:val="Heading3"/>
    <w:uiPriority w:val="2"/>
    <w:rsid w:val="00A567EE"/>
    <w:rPr>
      <w:rFonts w:ascii="Lato Semibold" w:hAnsi="Lato Semibold" w:cs="Arial"/>
      <w:color w:val="1F1F5F" w:themeColor="text1"/>
      <w:sz w:val="28"/>
      <w:szCs w:val="26"/>
    </w:rPr>
  </w:style>
  <w:style w:type="paragraph" w:styleId="BlockText">
    <w:name w:val="Block Text"/>
    <w:basedOn w:val="Normal"/>
    <w:semiHidden/>
    <w:rsid w:val="00414CB3"/>
    <w:rPr>
      <w:rFonts w:eastAsiaTheme="minorEastAsia"/>
      <w:iCs/>
    </w:rPr>
  </w:style>
  <w:style w:type="paragraph" w:styleId="Header">
    <w:name w:val="header"/>
    <w:aliases w:val="Page header"/>
    <w:basedOn w:val="Normal"/>
    <w:next w:val="Normal"/>
    <w:link w:val="HeaderChar"/>
    <w:uiPriority w:val="99"/>
    <w:rsid w:val="00D96804"/>
    <w:pPr>
      <w:tabs>
        <w:tab w:val="right" w:pos="9638"/>
      </w:tabs>
      <w:spacing w:after="240"/>
      <w:jc w:val="right"/>
    </w:pPr>
  </w:style>
  <w:style w:type="character" w:customStyle="1" w:styleId="HeaderChar">
    <w:name w:val="Header Char"/>
    <w:aliases w:val="Page header Char"/>
    <w:basedOn w:val="DefaultParagraphFont"/>
    <w:link w:val="Header"/>
    <w:uiPriority w:val="99"/>
    <w:rsid w:val="00D96804"/>
    <w:rPr>
      <w:rFonts w:ascii="Lato" w:hAnsi="Lato"/>
    </w:rPr>
  </w:style>
  <w:style w:type="paragraph" w:styleId="Footer">
    <w:name w:val="footer"/>
    <w:basedOn w:val="Normal"/>
    <w:link w:val="FooterChar"/>
    <w:uiPriority w:val="99"/>
    <w:semiHidden/>
    <w:rsid w:val="00B02EF1"/>
    <w:pPr>
      <w:tabs>
        <w:tab w:val="center" w:pos="4513"/>
        <w:tab w:val="right" w:pos="9026"/>
      </w:tabs>
      <w:spacing w:after="0"/>
    </w:pPr>
  </w:style>
  <w:style w:type="character" w:customStyle="1" w:styleId="FooterChar">
    <w:name w:val="Footer Char"/>
    <w:basedOn w:val="DefaultParagraphFont"/>
    <w:link w:val="Footer"/>
    <w:uiPriority w:val="99"/>
    <w:semiHidden/>
    <w:rsid w:val="00595386"/>
    <w:rPr>
      <w:rFonts w:ascii="Arial" w:eastAsia="Times New Roman" w:hAnsi="Arial"/>
      <w:sz w:val="22"/>
      <w:lang w:eastAsia="en-AU"/>
    </w:rPr>
  </w:style>
  <w:style w:type="paragraph" w:customStyle="1" w:styleId="Subtitle0">
    <w:name w:val="Sub title"/>
    <w:basedOn w:val="Normal"/>
    <w:uiPriority w:val="1"/>
    <w:qFormat/>
    <w:rsid w:val="00151C45"/>
    <w:pPr>
      <w:numPr>
        <w:ilvl w:val="1"/>
      </w:numPr>
      <w:spacing w:after="160"/>
    </w:pPr>
    <w:rPr>
      <w:rFonts w:asciiTheme="majorHAnsi" w:eastAsia="Times New Roman" w:hAnsiTheme="majorHAnsi"/>
      <w:color w:val="127CC0" w:themeColor="accent2"/>
      <w:sz w:val="40"/>
    </w:rPr>
  </w:style>
  <w:style w:type="character" w:customStyle="1" w:styleId="Heading4Char">
    <w:name w:val="Heading 4 Char"/>
    <w:basedOn w:val="DefaultParagraphFont"/>
    <w:link w:val="Heading4"/>
    <w:uiPriority w:val="2"/>
    <w:rsid w:val="00A567EE"/>
    <w:rPr>
      <w:rFonts w:ascii="Lato Semibold" w:eastAsia="Times New Roman" w:hAnsi="Lato Semibold"/>
      <w:bCs/>
      <w:iCs/>
      <w:color w:val="454347"/>
      <w:sz w:val="24"/>
      <w:szCs w:val="24"/>
    </w:rPr>
  </w:style>
  <w:style w:type="paragraph" w:styleId="NormalWeb">
    <w:name w:val="Normal (Web)"/>
    <w:basedOn w:val="Normal"/>
    <w:uiPriority w:val="99"/>
    <w:semiHidden/>
    <w:unhideWhenUsed/>
    <w:rsid w:val="00342283"/>
    <w:rPr>
      <w:rFonts w:ascii="Times New Roman" w:hAnsi="Times New Roman"/>
      <w:sz w:val="24"/>
      <w:szCs w:val="24"/>
    </w:rPr>
  </w:style>
  <w:style w:type="character" w:styleId="PlaceholderText">
    <w:name w:val="Placeholder Text"/>
    <w:basedOn w:val="DefaultParagraphFont"/>
    <w:uiPriority w:val="99"/>
    <w:semiHidden/>
    <w:rsid w:val="005762CC"/>
    <w:rPr>
      <w:color w:val="808080"/>
    </w:rPr>
  </w:style>
  <w:style w:type="paragraph" w:styleId="ListParagraph">
    <w:name w:val="List Paragraph"/>
    <w:basedOn w:val="BlockText"/>
    <w:uiPriority w:val="34"/>
    <w:qFormat/>
    <w:rsid w:val="003B6A61"/>
    <w:pPr>
      <w:spacing w:after="120"/>
    </w:pPr>
  </w:style>
  <w:style w:type="table" w:styleId="TableGrid">
    <w:name w:val="Table Grid"/>
    <w:basedOn w:val="TableNormal"/>
    <w:rsid w:val="00132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next w:val="Normal"/>
    <w:uiPriority w:val="11"/>
    <w:semiHidden/>
    <w:qFormat/>
    <w:rsid w:val="00414CB3"/>
  </w:style>
  <w:style w:type="paragraph" w:styleId="BodyText">
    <w:name w:val="Body Text"/>
    <w:basedOn w:val="Normal"/>
    <w:link w:val="BodyTextChar"/>
    <w:uiPriority w:val="99"/>
    <w:semiHidden/>
    <w:rsid w:val="00414CB3"/>
    <w:pPr>
      <w:spacing w:after="120"/>
    </w:pPr>
  </w:style>
  <w:style w:type="character" w:customStyle="1" w:styleId="BodyTextChar">
    <w:name w:val="Body Text Char"/>
    <w:basedOn w:val="DefaultParagraphFont"/>
    <w:link w:val="BodyText"/>
    <w:uiPriority w:val="99"/>
    <w:semiHidden/>
    <w:rsid w:val="00414CB3"/>
    <w:rPr>
      <w:rFonts w:ascii="Arial" w:hAnsi="Arial"/>
      <w:sz w:val="22"/>
      <w:szCs w:val="22"/>
    </w:rPr>
  </w:style>
  <w:style w:type="numbering" w:customStyle="1" w:styleId="Bulletlist">
    <w:name w:val="Bullet list"/>
    <w:basedOn w:val="NoList"/>
    <w:rsid w:val="009F2A4D"/>
    <w:pPr>
      <w:numPr>
        <w:numId w:val="1"/>
      </w:numPr>
    </w:pPr>
  </w:style>
  <w:style w:type="table" w:styleId="TableGridLight">
    <w:name w:val="Grid Table Light"/>
    <w:basedOn w:val="TableNormal"/>
    <w:uiPriority w:val="40"/>
    <w:rsid w:val="00B2599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Theme">
    <w:name w:val="Table Theme"/>
    <w:basedOn w:val="TableNormal"/>
    <w:uiPriority w:val="99"/>
    <w:semiHidden/>
    <w:unhideWhenUsed/>
    <w:rsid w:val="00414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2"/>
    <w:semiHidden/>
    <w:rsid w:val="00EE750D"/>
    <w:rPr>
      <w:rFonts w:ascii="Lato" w:hAnsi="Lato"/>
      <w:b/>
      <w:color w:val="1F1F5F" w:themeColor="text1"/>
    </w:rPr>
  </w:style>
  <w:style w:type="character" w:customStyle="1" w:styleId="Heading6Char">
    <w:name w:val="Heading 6 Char"/>
    <w:basedOn w:val="DefaultParagraphFont"/>
    <w:link w:val="Heading6"/>
    <w:uiPriority w:val="2"/>
    <w:semiHidden/>
    <w:rsid w:val="00EE750D"/>
    <w:rPr>
      <w:rFonts w:ascii="Lato" w:hAnsi="Lato"/>
      <w:b/>
      <w:color w:val="606060"/>
    </w:rPr>
  </w:style>
  <w:style w:type="character" w:customStyle="1" w:styleId="Heading7Char">
    <w:name w:val="Heading 7 Char"/>
    <w:basedOn w:val="DefaultParagraphFont"/>
    <w:link w:val="Heading7"/>
    <w:uiPriority w:val="2"/>
    <w:semiHidden/>
    <w:rsid w:val="00EE750D"/>
    <w:rPr>
      <w:rFonts w:ascii="Lato" w:hAnsi="Lato"/>
      <w:b/>
      <w:color w:val="1F1F5F" w:themeColor="text1"/>
    </w:rPr>
  </w:style>
  <w:style w:type="character" w:customStyle="1" w:styleId="Heading8Char">
    <w:name w:val="Heading 8 Char"/>
    <w:basedOn w:val="DefaultParagraphFont"/>
    <w:link w:val="Heading8"/>
    <w:uiPriority w:val="2"/>
    <w:semiHidden/>
    <w:rsid w:val="00EE750D"/>
    <w:rPr>
      <w:rFonts w:ascii="Lato" w:hAnsi="Lato"/>
      <w:b/>
      <w:color w:val="606060"/>
    </w:rPr>
  </w:style>
  <w:style w:type="character" w:customStyle="1" w:styleId="Heading9Char">
    <w:name w:val="Heading 9 Char"/>
    <w:basedOn w:val="DefaultParagraphFont"/>
    <w:link w:val="Heading9"/>
    <w:uiPriority w:val="2"/>
    <w:semiHidden/>
    <w:rsid w:val="00EE750D"/>
    <w:rPr>
      <w:rFonts w:ascii="Lato" w:hAnsi="Lato"/>
      <w:b/>
      <w:color w:val="1F1F5F" w:themeColor="text1"/>
    </w:rPr>
  </w:style>
  <w:style w:type="numbering" w:customStyle="1" w:styleId="Numberlist">
    <w:name w:val="Number list"/>
    <w:uiPriority w:val="99"/>
    <w:rsid w:val="007C6D9F"/>
    <w:pPr>
      <w:numPr>
        <w:numId w:val="2"/>
      </w:numPr>
    </w:pPr>
  </w:style>
  <w:style w:type="paragraph" w:styleId="ListNumber">
    <w:name w:val="List Number"/>
    <w:aliases w:val="Number list level 1"/>
    <w:basedOn w:val="Normal"/>
    <w:uiPriority w:val="5"/>
    <w:semiHidden/>
    <w:rsid w:val="00A22C38"/>
    <w:pPr>
      <w:spacing w:after="120"/>
    </w:pPr>
  </w:style>
  <w:style w:type="paragraph" w:styleId="ListNumber2">
    <w:name w:val="List Number 2"/>
    <w:aliases w:val="Number list level 2"/>
    <w:basedOn w:val="Normal"/>
    <w:uiPriority w:val="5"/>
    <w:semiHidden/>
    <w:rsid w:val="00A22C38"/>
    <w:pPr>
      <w:spacing w:after="120"/>
    </w:pPr>
  </w:style>
  <w:style w:type="paragraph" w:styleId="ListNumber3">
    <w:name w:val="List Number 3"/>
    <w:aliases w:val="Number list level 3"/>
    <w:basedOn w:val="Normal"/>
    <w:uiPriority w:val="5"/>
    <w:semiHidden/>
    <w:rsid w:val="00A22C38"/>
    <w:pPr>
      <w:spacing w:after="120"/>
    </w:pPr>
  </w:style>
  <w:style w:type="paragraph" w:styleId="ListNumber4">
    <w:name w:val="List Number 4"/>
    <w:aliases w:val="Number list level 4"/>
    <w:basedOn w:val="Normal"/>
    <w:uiPriority w:val="5"/>
    <w:semiHidden/>
    <w:rsid w:val="00A22C38"/>
    <w:pPr>
      <w:spacing w:after="120"/>
    </w:pPr>
  </w:style>
  <w:style w:type="paragraph" w:styleId="ListNumber5">
    <w:name w:val="List Number 5"/>
    <w:aliases w:val="List number 5 - with space"/>
    <w:basedOn w:val="Normal"/>
    <w:uiPriority w:val="5"/>
    <w:semiHidden/>
    <w:rsid w:val="00A22C38"/>
    <w:pPr>
      <w:spacing w:after="120"/>
    </w:pPr>
  </w:style>
  <w:style w:type="paragraph" w:styleId="ListBullet">
    <w:name w:val="List Bullet"/>
    <w:aliases w:val="Bullet list level 1"/>
    <w:basedOn w:val="Normal"/>
    <w:uiPriority w:val="4"/>
    <w:semiHidden/>
    <w:rsid w:val="00176123"/>
    <w:pPr>
      <w:numPr>
        <w:numId w:val="8"/>
      </w:numPr>
      <w:spacing w:after="120"/>
      <w:ind w:left="0" w:firstLine="0"/>
    </w:pPr>
  </w:style>
  <w:style w:type="paragraph" w:styleId="ListBullet2">
    <w:name w:val="List Bullet 2"/>
    <w:aliases w:val="Bullet list level 2"/>
    <w:basedOn w:val="Normal"/>
    <w:uiPriority w:val="4"/>
    <w:semiHidden/>
    <w:rsid w:val="006847AD"/>
    <w:pPr>
      <w:numPr>
        <w:ilvl w:val="1"/>
        <w:numId w:val="8"/>
      </w:numPr>
      <w:spacing w:after="120"/>
    </w:pPr>
  </w:style>
  <w:style w:type="paragraph" w:styleId="ListBullet3">
    <w:name w:val="List Bullet 3"/>
    <w:aliases w:val="Bullet list level 3"/>
    <w:basedOn w:val="Normal"/>
    <w:uiPriority w:val="4"/>
    <w:semiHidden/>
    <w:rsid w:val="006847AD"/>
    <w:pPr>
      <w:numPr>
        <w:ilvl w:val="2"/>
        <w:numId w:val="8"/>
      </w:numPr>
      <w:spacing w:after="120"/>
    </w:pPr>
  </w:style>
  <w:style w:type="paragraph" w:styleId="ListBullet4">
    <w:name w:val="List Bullet 4"/>
    <w:aliases w:val="Bullet list level 4"/>
    <w:basedOn w:val="Normal"/>
    <w:uiPriority w:val="4"/>
    <w:semiHidden/>
    <w:rsid w:val="006847AD"/>
    <w:pPr>
      <w:numPr>
        <w:ilvl w:val="3"/>
        <w:numId w:val="8"/>
      </w:numPr>
      <w:spacing w:after="120"/>
    </w:pPr>
  </w:style>
  <w:style w:type="paragraph" w:styleId="ListBullet5">
    <w:name w:val="List Bullet 5"/>
    <w:aliases w:val="Bullet list level 5"/>
    <w:basedOn w:val="Normal"/>
    <w:uiPriority w:val="4"/>
    <w:semiHidden/>
    <w:rsid w:val="004E2CB7"/>
    <w:pPr>
      <w:numPr>
        <w:ilvl w:val="4"/>
        <w:numId w:val="8"/>
      </w:numPr>
    </w:pPr>
  </w:style>
  <w:style w:type="character" w:styleId="Hyperlink">
    <w:name w:val="Hyperlink"/>
    <w:basedOn w:val="DefaultParagraphFont"/>
    <w:uiPriority w:val="99"/>
    <w:unhideWhenUsed/>
    <w:rsid w:val="002F0DB1"/>
    <w:rPr>
      <w:color w:val="0563C1" w:themeColor="hyperlink"/>
      <w:u w:val="single"/>
    </w:rPr>
  </w:style>
  <w:style w:type="paragraph" w:styleId="TOCHeading">
    <w:name w:val="TOC Heading"/>
    <w:basedOn w:val="Heading1"/>
    <w:next w:val="Normal"/>
    <w:uiPriority w:val="39"/>
    <w:semiHidden/>
    <w:qFormat/>
    <w:rsid w:val="003B67FD"/>
    <w:pPr>
      <w:spacing w:before="480" w:after="0"/>
      <w:outlineLvl w:val="9"/>
    </w:pPr>
    <w:rPr>
      <w:kern w:val="0"/>
      <w:szCs w:val="28"/>
    </w:rPr>
  </w:style>
  <w:style w:type="paragraph" w:styleId="TOC1">
    <w:name w:val="toc 1"/>
    <w:basedOn w:val="Normal"/>
    <w:next w:val="Normal"/>
    <w:autoRedefine/>
    <w:uiPriority w:val="39"/>
    <w:semiHidden/>
    <w:rsid w:val="007859CD"/>
    <w:pPr>
      <w:spacing w:after="100"/>
    </w:pPr>
  </w:style>
  <w:style w:type="paragraph" w:styleId="TOC2">
    <w:name w:val="toc 2"/>
    <w:basedOn w:val="Normal"/>
    <w:next w:val="Normal"/>
    <w:autoRedefine/>
    <w:uiPriority w:val="39"/>
    <w:semiHidden/>
    <w:rsid w:val="007859CD"/>
    <w:pPr>
      <w:spacing w:after="100"/>
      <w:ind w:left="220"/>
    </w:pPr>
  </w:style>
  <w:style w:type="paragraph" w:styleId="TOC3">
    <w:name w:val="toc 3"/>
    <w:basedOn w:val="Normal"/>
    <w:next w:val="Normal"/>
    <w:autoRedefine/>
    <w:uiPriority w:val="39"/>
    <w:semiHidden/>
    <w:rsid w:val="007859CD"/>
    <w:pPr>
      <w:spacing w:after="100"/>
      <w:ind w:left="440"/>
    </w:pPr>
  </w:style>
  <w:style w:type="paragraph" w:customStyle="1" w:styleId="Tablebulletlistlevel1">
    <w:name w:val="Table bullet list level 1"/>
    <w:basedOn w:val="Normal"/>
    <w:uiPriority w:val="6"/>
    <w:rsid w:val="00872EF1"/>
    <w:pPr>
      <w:numPr>
        <w:numId w:val="7"/>
      </w:numPr>
      <w:spacing w:after="20"/>
    </w:pPr>
  </w:style>
  <w:style w:type="paragraph" w:customStyle="1" w:styleId="Tablebulletlistlevel2">
    <w:name w:val="Table bullet list level 2"/>
    <w:basedOn w:val="Tablebulletlistlevel1"/>
    <w:uiPriority w:val="6"/>
    <w:semiHidden/>
    <w:rsid w:val="002716CD"/>
    <w:pPr>
      <w:numPr>
        <w:ilvl w:val="1"/>
      </w:numPr>
    </w:pPr>
  </w:style>
  <w:style w:type="paragraph" w:customStyle="1" w:styleId="Tablebulletlistlevel3">
    <w:name w:val="Table bullet list level 3"/>
    <w:basedOn w:val="Tablebulletlistlevel2"/>
    <w:uiPriority w:val="6"/>
    <w:semiHidden/>
    <w:qFormat/>
    <w:rsid w:val="002716CD"/>
    <w:pPr>
      <w:numPr>
        <w:ilvl w:val="2"/>
      </w:numPr>
    </w:pPr>
  </w:style>
  <w:style w:type="paragraph" w:customStyle="1" w:styleId="Tablebulletlistlevel4">
    <w:name w:val="Table bullet list level 4"/>
    <w:basedOn w:val="Tablebulletlistlevel3"/>
    <w:uiPriority w:val="6"/>
    <w:semiHidden/>
    <w:qFormat/>
    <w:rsid w:val="002716CD"/>
    <w:pPr>
      <w:numPr>
        <w:ilvl w:val="3"/>
      </w:numPr>
    </w:pPr>
  </w:style>
  <w:style w:type="paragraph" w:customStyle="1" w:styleId="Tablebulletlistlevel5">
    <w:name w:val="Table bullet list level 5"/>
    <w:basedOn w:val="Tablebulletlistlevel4"/>
    <w:uiPriority w:val="6"/>
    <w:semiHidden/>
    <w:qFormat/>
    <w:rsid w:val="002716CD"/>
    <w:pPr>
      <w:numPr>
        <w:ilvl w:val="4"/>
      </w:numPr>
    </w:pPr>
  </w:style>
  <w:style w:type="paragraph" w:customStyle="1" w:styleId="Tablebulletlistlevel6">
    <w:name w:val="Table bullet list level 6"/>
    <w:basedOn w:val="Tablebulletlistlevel5"/>
    <w:uiPriority w:val="6"/>
    <w:semiHidden/>
    <w:qFormat/>
    <w:rsid w:val="001D7CA4"/>
    <w:pPr>
      <w:numPr>
        <w:ilvl w:val="5"/>
      </w:numPr>
    </w:pPr>
  </w:style>
  <w:style w:type="paragraph" w:customStyle="1" w:styleId="Tablebulletlistlevel7">
    <w:name w:val="Table bullet list level 7"/>
    <w:basedOn w:val="Tablebulletlistlevel6"/>
    <w:uiPriority w:val="6"/>
    <w:semiHidden/>
    <w:qFormat/>
    <w:rsid w:val="002716CD"/>
    <w:pPr>
      <w:numPr>
        <w:ilvl w:val="6"/>
      </w:numPr>
    </w:pPr>
  </w:style>
  <w:style w:type="paragraph" w:customStyle="1" w:styleId="Tablebulletlistlevel8">
    <w:name w:val="Table bullet list level 8"/>
    <w:basedOn w:val="Tablebulletlistlevel7"/>
    <w:uiPriority w:val="6"/>
    <w:semiHidden/>
    <w:qFormat/>
    <w:rsid w:val="002716CD"/>
    <w:pPr>
      <w:numPr>
        <w:ilvl w:val="7"/>
      </w:numPr>
    </w:pPr>
  </w:style>
  <w:style w:type="paragraph" w:customStyle="1" w:styleId="Tablebulletlistlevel9">
    <w:name w:val="Table bullet list level 9"/>
    <w:basedOn w:val="Tablebulletlistlevel8"/>
    <w:uiPriority w:val="6"/>
    <w:semiHidden/>
    <w:qFormat/>
    <w:rsid w:val="002716CD"/>
    <w:pPr>
      <w:numPr>
        <w:ilvl w:val="8"/>
      </w:numPr>
    </w:pPr>
  </w:style>
  <w:style w:type="numbering" w:customStyle="1" w:styleId="Tablebulletlist">
    <w:name w:val="Table bullet list"/>
    <w:uiPriority w:val="99"/>
    <w:rsid w:val="002716CD"/>
    <w:pPr>
      <w:numPr>
        <w:numId w:val="4"/>
      </w:numPr>
    </w:pPr>
  </w:style>
  <w:style w:type="paragraph" w:customStyle="1" w:styleId="Tablenumberlistlevel1">
    <w:name w:val="Table number list level 1"/>
    <w:basedOn w:val="Normal"/>
    <w:uiPriority w:val="7"/>
    <w:rsid w:val="00872EF1"/>
    <w:pPr>
      <w:numPr>
        <w:numId w:val="6"/>
      </w:numPr>
      <w:spacing w:after="20"/>
    </w:pPr>
  </w:style>
  <w:style w:type="paragraph" w:customStyle="1" w:styleId="Tablenumberlistlevel2">
    <w:name w:val="Table number list level 2"/>
    <w:basedOn w:val="Tablenumberlistlevel1"/>
    <w:uiPriority w:val="7"/>
    <w:semiHidden/>
    <w:rsid w:val="002716CD"/>
    <w:pPr>
      <w:numPr>
        <w:ilvl w:val="1"/>
      </w:numPr>
    </w:pPr>
  </w:style>
  <w:style w:type="paragraph" w:customStyle="1" w:styleId="Tablenumberlistlevel3">
    <w:name w:val="Table number list level 3"/>
    <w:basedOn w:val="Tablenumberlistlevel2"/>
    <w:uiPriority w:val="7"/>
    <w:semiHidden/>
    <w:qFormat/>
    <w:rsid w:val="002716CD"/>
    <w:pPr>
      <w:numPr>
        <w:ilvl w:val="2"/>
      </w:numPr>
    </w:pPr>
  </w:style>
  <w:style w:type="paragraph" w:customStyle="1" w:styleId="Tablenumberlistlevel4">
    <w:name w:val="Table number list level 4"/>
    <w:basedOn w:val="Tablenumberlistlevel3"/>
    <w:uiPriority w:val="7"/>
    <w:semiHidden/>
    <w:qFormat/>
    <w:rsid w:val="002716CD"/>
    <w:pPr>
      <w:numPr>
        <w:ilvl w:val="3"/>
      </w:numPr>
    </w:pPr>
  </w:style>
  <w:style w:type="paragraph" w:customStyle="1" w:styleId="Tablenumberlistlevel5">
    <w:name w:val="Table number list level 5"/>
    <w:basedOn w:val="Tablenumberlistlevel4"/>
    <w:uiPriority w:val="7"/>
    <w:semiHidden/>
    <w:qFormat/>
    <w:rsid w:val="002716CD"/>
    <w:pPr>
      <w:numPr>
        <w:ilvl w:val="4"/>
      </w:numPr>
    </w:pPr>
  </w:style>
  <w:style w:type="paragraph" w:customStyle="1" w:styleId="Tablenumberlistlevel6">
    <w:name w:val="Table number list level 6"/>
    <w:basedOn w:val="Tablenumberlistlevel5"/>
    <w:uiPriority w:val="7"/>
    <w:semiHidden/>
    <w:qFormat/>
    <w:rsid w:val="002716CD"/>
    <w:pPr>
      <w:numPr>
        <w:ilvl w:val="5"/>
      </w:numPr>
    </w:pPr>
  </w:style>
  <w:style w:type="paragraph" w:customStyle="1" w:styleId="Tablenumberlistlevel7">
    <w:name w:val="Table number list level 7"/>
    <w:basedOn w:val="Tablenumberlistlevel6"/>
    <w:uiPriority w:val="7"/>
    <w:semiHidden/>
    <w:qFormat/>
    <w:rsid w:val="002716CD"/>
    <w:pPr>
      <w:numPr>
        <w:ilvl w:val="6"/>
      </w:numPr>
    </w:pPr>
  </w:style>
  <w:style w:type="paragraph" w:customStyle="1" w:styleId="Tablenumberlistlevel8">
    <w:name w:val="Table number list level 8"/>
    <w:basedOn w:val="Tablenumberlistlevel7"/>
    <w:uiPriority w:val="7"/>
    <w:semiHidden/>
    <w:qFormat/>
    <w:rsid w:val="002716CD"/>
    <w:pPr>
      <w:numPr>
        <w:ilvl w:val="7"/>
      </w:numPr>
    </w:pPr>
  </w:style>
  <w:style w:type="paragraph" w:customStyle="1" w:styleId="Tablenumberlistlevel9">
    <w:name w:val="Table number list level 9"/>
    <w:basedOn w:val="Tablenumberlistlevel8"/>
    <w:uiPriority w:val="7"/>
    <w:semiHidden/>
    <w:qFormat/>
    <w:rsid w:val="002716CD"/>
    <w:pPr>
      <w:numPr>
        <w:ilvl w:val="8"/>
      </w:numPr>
    </w:pPr>
  </w:style>
  <w:style w:type="numbering" w:customStyle="1" w:styleId="Tablenumberlist">
    <w:name w:val="Table number list"/>
    <w:uiPriority w:val="99"/>
    <w:rsid w:val="002716CD"/>
    <w:pPr>
      <w:numPr>
        <w:numId w:val="5"/>
      </w:numPr>
    </w:pPr>
  </w:style>
  <w:style w:type="table" w:styleId="GridTable1Light-Accent4">
    <w:name w:val="Grid Table 1 Light Accent 4"/>
    <w:basedOn w:val="TableNormal"/>
    <w:uiPriority w:val="46"/>
    <w:rsid w:val="00EB0A3C"/>
    <w:pPr>
      <w:spacing w:after="0"/>
    </w:pPr>
    <w:tblPr>
      <w:tblStyleRowBandSize w:val="1"/>
      <w:tblStyleColBandSize w:val="1"/>
      <w:tblBorders>
        <w:top w:val="single" w:sz="4" w:space="0" w:color="FF6FAF" w:themeColor="accent4" w:themeTint="66"/>
        <w:left w:val="single" w:sz="4" w:space="0" w:color="FF6FAF" w:themeColor="accent4" w:themeTint="66"/>
        <w:bottom w:val="single" w:sz="4" w:space="0" w:color="FF6FAF" w:themeColor="accent4" w:themeTint="66"/>
        <w:right w:val="single" w:sz="4" w:space="0" w:color="FF6FAF" w:themeColor="accent4" w:themeTint="66"/>
        <w:insideH w:val="single" w:sz="4" w:space="0" w:color="FF6FAF" w:themeColor="accent4" w:themeTint="66"/>
        <w:insideV w:val="single" w:sz="4" w:space="0" w:color="FF6FAF" w:themeColor="accent4" w:themeTint="66"/>
      </w:tblBorders>
    </w:tblPr>
    <w:tblStylePr w:type="firstRow">
      <w:rPr>
        <w:b/>
        <w:bCs/>
      </w:rPr>
      <w:tblPr/>
      <w:tcPr>
        <w:tcBorders>
          <w:bottom w:val="single" w:sz="12" w:space="0" w:color="FF2888" w:themeColor="accent4" w:themeTint="99"/>
        </w:tcBorders>
      </w:tcPr>
    </w:tblStylePr>
    <w:tblStylePr w:type="lastRow">
      <w:rPr>
        <w:b/>
        <w:bCs/>
      </w:rPr>
      <w:tblPr/>
      <w:tcPr>
        <w:tcBorders>
          <w:top w:val="double" w:sz="2" w:space="0" w:color="FF2888" w:themeColor="accent4" w:themeTint="99"/>
        </w:tcBorders>
      </w:tcPr>
    </w:tblStylePr>
    <w:tblStylePr w:type="firstCol">
      <w:rPr>
        <w:b/>
        <w:bCs/>
      </w:rPr>
    </w:tblStylePr>
    <w:tblStylePr w:type="lastCol">
      <w:rPr>
        <w:b/>
        <w:bCs/>
      </w:rPr>
    </w:tblStylePr>
  </w:style>
  <w:style w:type="table" w:customStyle="1" w:styleId="NTGtable">
    <w:name w:val="NTG table"/>
    <w:basedOn w:val="TableGrid"/>
    <w:uiPriority w:val="99"/>
    <w:rsid w:val="00B14257"/>
    <w:pPr>
      <w:spacing w:before="40" w:after="40"/>
    </w:pPr>
    <w:rPr>
      <w:rFonts w:ascii="Lato" w:hAnsi="Lato"/>
      <w:szCs w:val="20"/>
      <w:lang w:eastAsia="en-AU"/>
    </w:rPr>
    <w:tblPr>
      <w:tblStyleRowBandSize w:val="1"/>
      <w:tblStyleColBandSize w:val="1"/>
      <w:tblBorders>
        <w:top w:val="single" w:sz="4" w:space="0" w:color="1F1F5F" w:themeColor="text1"/>
        <w:left w:val="single" w:sz="4" w:space="0" w:color="1F1F5F" w:themeColor="text1"/>
        <w:bottom w:val="single" w:sz="4" w:space="0" w:color="1F1F5F" w:themeColor="text1"/>
        <w:right w:val="single" w:sz="4" w:space="0" w:color="1F1F5F" w:themeColor="text1"/>
        <w:insideH w:val="none" w:sz="0" w:space="0" w:color="auto"/>
        <w:insideV w:val="single" w:sz="4" w:space="0" w:color="1F1F5F" w:themeColor="text1"/>
      </w:tblBorders>
    </w:tblPr>
    <w:trPr>
      <w:cantSplit/>
    </w:trPr>
    <w:tcPr>
      <w:shd w:val="clear" w:color="auto" w:fill="auto"/>
    </w:tcPr>
    <w:tblStylePr w:type="firstRow">
      <w:pPr>
        <w:wordWrap/>
        <w:spacing w:beforeLines="0" w:before="60" w:beforeAutospacing="0" w:afterLines="0" w:after="60" w:afterAutospacing="0" w:line="240" w:lineRule="auto"/>
        <w:ind w:leftChars="0" w:left="0" w:rightChars="0" w:right="0" w:firstLineChars="0" w:firstLine="0"/>
        <w:contextualSpacing w:val="0"/>
        <w:mirrorIndents w:val="0"/>
        <w:jc w:val="left"/>
        <w:outlineLvl w:val="9"/>
      </w:pPr>
      <w:rPr>
        <w:rFonts w:ascii="Arial" w:hAnsi="Arial"/>
        <w:b/>
        <w:sz w:val="22"/>
      </w:rPr>
      <w:tblPr/>
      <w:tcPr>
        <w:shd w:val="clear" w:color="auto" w:fill="1F1F5F" w:themeFill="text1"/>
      </w:tcPr>
    </w:tblStylePr>
    <w:tblStylePr w:type="lastRow">
      <w:rPr>
        <w:rFonts w:ascii="Arial" w:hAnsi="Arial"/>
        <w:b/>
        <w:color w:val="auto"/>
        <w:sz w:val="22"/>
      </w:rPr>
      <w:tblPr/>
      <w:tcPr>
        <w:tcBorders>
          <w:top w:val="single" w:sz="4" w:space="0" w:color="1F1F5F" w:themeColor="text1"/>
          <w:left w:val="single" w:sz="4" w:space="0" w:color="1F1F5F" w:themeColor="text1"/>
          <w:bottom w:val="single" w:sz="4" w:space="0" w:color="1F1F5F" w:themeColor="text1"/>
          <w:right w:val="single" w:sz="4" w:space="0" w:color="1F1F5F" w:themeColor="text1"/>
        </w:tcBorders>
        <w:shd w:val="clear" w:color="auto" w:fill="auto"/>
      </w:tcPr>
    </w:tblStylePr>
    <w:tblStylePr w:type="firstCol">
      <w:rPr>
        <w:rFonts w:ascii="Arial" w:hAnsi="Arial"/>
        <w:sz w:val="22"/>
      </w:rPr>
    </w:tblStylePr>
    <w:tblStylePr w:type="lastCol">
      <w:rPr>
        <w:rFonts w:ascii="Arial" w:hAnsi="Arial"/>
        <w:sz w:val="22"/>
      </w:rPr>
    </w:tblStylePr>
    <w:tblStylePr w:type="band1Vert">
      <w:rPr>
        <w:rFonts w:ascii="Arial" w:hAnsi="Arial"/>
        <w:sz w:val="22"/>
      </w:rPr>
    </w:tblStylePr>
    <w:tblStylePr w:type="band2Vert">
      <w:rPr>
        <w:rFonts w:ascii="Lato" w:hAnsi="Lato"/>
        <w:color w:val="auto"/>
        <w:sz w:val="22"/>
      </w:rPr>
    </w:tblStylePr>
    <w:tblStylePr w:type="band1Horz">
      <w:rPr>
        <w:rFonts w:ascii="Arial" w:hAnsi="Arial"/>
        <w:sz w:val="22"/>
      </w:rPr>
    </w:tblStylePr>
    <w:tblStylePr w:type="band2Horz">
      <w:rPr>
        <w:rFonts w:ascii="Arial" w:hAnsi="Arial"/>
        <w:sz w:val="22"/>
      </w:rPr>
      <w:tblPr/>
      <w:tcPr>
        <w:shd w:val="clear" w:color="auto" w:fill="D9D9D9" w:themeFill="background1" w:themeFillShade="D9"/>
      </w:tc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paragraph" w:styleId="Caption">
    <w:name w:val="caption"/>
    <w:basedOn w:val="Normal"/>
    <w:next w:val="Normal"/>
    <w:uiPriority w:val="8"/>
    <w:rsid w:val="0071700C"/>
    <w:rPr>
      <w:iCs/>
      <w:sz w:val="20"/>
      <w:szCs w:val="18"/>
    </w:rPr>
  </w:style>
  <w:style w:type="character" w:styleId="PageNumber">
    <w:name w:val="page number"/>
    <w:aliases w:val="Page number"/>
    <w:basedOn w:val="DefaultParagraphFont"/>
    <w:uiPriority w:val="8"/>
    <w:rsid w:val="00E908F1"/>
    <w:rPr>
      <w:rFonts w:ascii="Lato" w:hAnsi="Lato"/>
      <w:sz w:val="19"/>
    </w:rPr>
  </w:style>
  <w:style w:type="paragraph" w:customStyle="1" w:styleId="Hidden">
    <w:name w:val="Hidden"/>
    <w:basedOn w:val="Normal"/>
    <w:uiPriority w:val="9"/>
    <w:rsid w:val="0071700C"/>
    <w:pPr>
      <w:spacing w:after="0"/>
    </w:pPr>
    <w:rPr>
      <w:sz w:val="2"/>
      <w:szCs w:val="2"/>
    </w:rPr>
  </w:style>
  <w:style w:type="paragraph" w:styleId="BalloonText">
    <w:name w:val="Balloon Text"/>
    <w:basedOn w:val="Normal"/>
    <w:link w:val="BalloonTextChar"/>
    <w:uiPriority w:val="99"/>
    <w:semiHidden/>
    <w:unhideWhenUsed/>
    <w:rsid w:val="00872E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2EF1"/>
    <w:rPr>
      <w:rFonts w:ascii="Segoe UI" w:hAnsi="Segoe UI" w:cs="Segoe UI"/>
      <w:sz w:val="18"/>
      <w:szCs w:val="18"/>
    </w:rPr>
  </w:style>
  <w:style w:type="character" w:styleId="CommentReference">
    <w:name w:val="annotation reference"/>
    <w:basedOn w:val="DefaultParagraphFont"/>
    <w:uiPriority w:val="99"/>
    <w:semiHidden/>
    <w:unhideWhenUsed/>
    <w:rsid w:val="00125281"/>
    <w:rPr>
      <w:sz w:val="16"/>
      <w:szCs w:val="16"/>
    </w:rPr>
  </w:style>
  <w:style w:type="paragraph" w:styleId="CommentText">
    <w:name w:val="annotation text"/>
    <w:basedOn w:val="Normal"/>
    <w:link w:val="CommentTextChar"/>
    <w:uiPriority w:val="99"/>
    <w:semiHidden/>
    <w:unhideWhenUsed/>
    <w:rsid w:val="00125281"/>
    <w:rPr>
      <w:sz w:val="20"/>
      <w:szCs w:val="20"/>
    </w:rPr>
  </w:style>
  <w:style w:type="character" w:customStyle="1" w:styleId="CommentTextChar">
    <w:name w:val="Comment Text Char"/>
    <w:basedOn w:val="DefaultParagraphFont"/>
    <w:link w:val="CommentText"/>
    <w:uiPriority w:val="99"/>
    <w:semiHidden/>
    <w:rsid w:val="00125281"/>
    <w:rPr>
      <w:rFonts w:ascii="Lato" w:hAnsi="Lato"/>
      <w:sz w:val="20"/>
      <w:szCs w:val="20"/>
    </w:rPr>
  </w:style>
  <w:style w:type="paragraph" w:styleId="CommentSubject">
    <w:name w:val="annotation subject"/>
    <w:basedOn w:val="CommentText"/>
    <w:next w:val="CommentText"/>
    <w:link w:val="CommentSubjectChar"/>
    <w:uiPriority w:val="99"/>
    <w:semiHidden/>
    <w:unhideWhenUsed/>
    <w:rsid w:val="0077507C"/>
    <w:rPr>
      <w:b/>
      <w:bCs/>
    </w:rPr>
  </w:style>
  <w:style w:type="character" w:customStyle="1" w:styleId="CommentSubjectChar">
    <w:name w:val="Comment Subject Char"/>
    <w:basedOn w:val="CommentTextChar"/>
    <w:link w:val="CommentSubject"/>
    <w:uiPriority w:val="99"/>
    <w:semiHidden/>
    <w:rsid w:val="0077507C"/>
    <w:rPr>
      <w:rFonts w:ascii="Lato" w:hAnsi="Lato"/>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527222">
      <w:bodyDiv w:val="1"/>
      <w:marLeft w:val="0"/>
      <w:marRight w:val="0"/>
      <w:marTop w:val="0"/>
      <w:marBottom w:val="0"/>
      <w:divBdr>
        <w:top w:val="none" w:sz="0" w:space="0" w:color="auto"/>
        <w:left w:val="none" w:sz="0" w:space="0" w:color="auto"/>
        <w:bottom w:val="none" w:sz="0" w:space="0" w:color="auto"/>
        <w:right w:val="none" w:sz="0" w:space="0" w:color="auto"/>
      </w:divBdr>
    </w:div>
    <w:div w:id="172086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remote.travel@nt.gov.au"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prod.main.ntgov\ntg\office%20templates\NTG%20coronavirus%20informatio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9"/>
        <w:category>
          <w:name w:val="General"/>
          <w:gallery w:val="placeholder"/>
        </w:category>
        <w:types>
          <w:type w:val="bbPlcHdr"/>
        </w:types>
        <w:behaviors>
          <w:behavior w:val="content"/>
        </w:behaviors>
        <w:guid w:val="{57ECB861-214A-4F54-A9AD-91C4A674BCDC}"/>
      </w:docPartPr>
      <w:docPartBody>
        <w:p w:rsidR="008724B8" w:rsidRDefault="00484230">
          <w:r w:rsidRPr="00203EC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ato">
    <w:panose1 w:val="020F0502020204030203"/>
    <w:charset w:val="00"/>
    <w:family w:val="swiss"/>
    <w:pitch w:val="variable"/>
    <w:sig w:usb0="E10002FF" w:usb1="5000ECFF" w:usb2="00000021" w:usb3="00000000" w:csb0="0000019F" w:csb1="00000000"/>
  </w:font>
  <w:font w:name="Lato Semibold">
    <w:panose1 w:val="020F0502020204030203"/>
    <w:charset w:val="00"/>
    <w:family w:val="swiss"/>
    <w:pitch w:val="variable"/>
    <w:sig w:usb0="E10002FF" w:usb1="5000ECFF" w:usb2="0000002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683"/>
    <w:rsid w:val="000D5683"/>
    <w:rsid w:val="00253B80"/>
    <w:rsid w:val="00474D6B"/>
    <w:rsid w:val="00484230"/>
    <w:rsid w:val="005300D4"/>
    <w:rsid w:val="007E2F80"/>
    <w:rsid w:val="008724B8"/>
    <w:rsid w:val="00A73FBD"/>
    <w:rsid w:val="00CD0D72"/>
    <w:rsid w:val="00D564E9"/>
    <w:rsid w:val="00DC3E99"/>
    <w:rsid w:val="00F42462"/>
    <w:rsid w:val="00F4377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300D4"/>
    <w:rPr>
      <w:color w:val="808080"/>
    </w:rPr>
  </w:style>
  <w:style w:type="paragraph" w:customStyle="1" w:styleId="7A4C96BFFDF74F1C96B78A104D4F066C">
    <w:name w:val="7A4C96BFFDF74F1C96B78A104D4F066C"/>
    <w:rsid w:val="000D5683"/>
  </w:style>
  <w:style w:type="paragraph" w:customStyle="1" w:styleId="0CCE679F1FA74F9E9481C85094690523">
    <w:name w:val="0CCE679F1FA74F9E9481C85094690523"/>
    <w:rsid w:val="00D564E9"/>
  </w:style>
  <w:style w:type="paragraph" w:customStyle="1" w:styleId="49F2D59B9DB44360A84442B91EABC2F5">
    <w:name w:val="49F2D59B9DB44360A84442B91EABC2F5"/>
    <w:rsid w:val="005300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NTG theme new">
  <a:themeElements>
    <a:clrScheme name="NTG brand colours">
      <a:dk1>
        <a:srgbClr val="1F1F5F"/>
      </a:dk1>
      <a:lt1>
        <a:sysClr val="window" lastClr="FFFFFF"/>
      </a:lt1>
      <a:dk2>
        <a:srgbClr val="EE6321"/>
      </a:dk2>
      <a:lt2>
        <a:srgbClr val="FFFFFF"/>
      </a:lt2>
      <a:accent1>
        <a:srgbClr val="C25062"/>
      </a:accent1>
      <a:accent2>
        <a:srgbClr val="127CC0"/>
      </a:accent2>
      <a:accent3>
        <a:srgbClr val="007E91"/>
      </a:accent3>
      <a:accent4>
        <a:srgbClr val="980044"/>
      </a:accent4>
      <a:accent5>
        <a:srgbClr val="845278"/>
      </a:accent5>
      <a:accent6>
        <a:srgbClr val="1E5E5E"/>
      </a:accent6>
      <a:hlink>
        <a:srgbClr val="0563C1"/>
      </a:hlink>
      <a:folHlink>
        <a:srgbClr val="8C4799"/>
      </a:folHlink>
    </a:clrScheme>
    <a:fontScheme name="NT Government brand">
      <a:majorFont>
        <a:latin typeface="Lato Semibold"/>
        <a:ea typeface=""/>
        <a:cs typeface=""/>
      </a:majorFont>
      <a:minorFont>
        <a:latin typeface="Lato"/>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2B5B8DA-7C7E-4946-8DF4-538E187AF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NTG coronavirus information.dotx</Template>
  <TotalTime>21</TotalTime>
  <Pages>4</Pages>
  <Words>1090</Words>
  <Characters>6219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Approved Remote Essential Workers 
Application Form</vt:lpstr>
    </vt:vector>
  </TitlesOfParts>
  <Company>&lt;NAME&gt;</Company>
  <LinksUpToDate>false</LinksUpToDate>
  <CharactersWithSpaces>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Approved Remote Essential Workers 
Application Form</dc:title>
  <dc:creator>Northern Territory Government</dc:creator>
  <cp:lastModifiedBy>Jo Smallacombe</cp:lastModifiedBy>
  <cp:revision>4</cp:revision>
  <cp:lastPrinted>2020-04-08T00:41:00Z</cp:lastPrinted>
  <dcterms:created xsi:type="dcterms:W3CDTF">2020-04-07T06:57:00Z</dcterms:created>
  <dcterms:modified xsi:type="dcterms:W3CDTF">2020-04-08T00:41:00Z</dcterms:modified>
</cp:coreProperties>
</file>